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3008A6" w14:textId="77777777" w:rsidR="00FD1F32" w:rsidRPr="00CE1FBC" w:rsidRDefault="00000000">
      <w:pPr>
        <w:pStyle w:val="Ttulo1"/>
        <w:rPr>
          <w:lang w:val="es-ES"/>
        </w:rPr>
      </w:pPr>
      <w:r w:rsidRPr="00CE1FBC">
        <w:rPr>
          <w:lang w:val="es-ES"/>
        </w:rPr>
        <w:t>RÚBRICA SIMPLIFICADA PARA LISTA DE ALUMNADO - PROBA ESCRITA (CA6.1, CA6.4, CA6.6)</w:t>
      </w:r>
    </w:p>
    <w:p w14:paraId="3BC8A1C5" w14:textId="77777777" w:rsidR="00FD1F32" w:rsidRPr="00CE1FBC" w:rsidRDefault="00000000">
      <w:pPr>
        <w:rPr>
          <w:lang w:val="es-ES"/>
        </w:rPr>
      </w:pPr>
      <w:proofErr w:type="spellStart"/>
      <w:r w:rsidRPr="00CE1FBC">
        <w:rPr>
          <w:lang w:val="es-ES"/>
        </w:rPr>
        <w:t>Instrucións</w:t>
      </w:r>
      <w:proofErr w:type="spellEnd"/>
      <w:r w:rsidRPr="00CE1FBC">
        <w:rPr>
          <w:lang w:val="es-ES"/>
        </w:rPr>
        <w:t xml:space="preserve">: Esta </w:t>
      </w:r>
      <w:proofErr w:type="spellStart"/>
      <w:r w:rsidRPr="00CE1FBC">
        <w:rPr>
          <w:lang w:val="es-ES"/>
        </w:rPr>
        <w:t>táboa</w:t>
      </w:r>
      <w:proofErr w:type="spellEnd"/>
      <w:r w:rsidRPr="00CE1FBC">
        <w:rPr>
          <w:lang w:val="es-ES"/>
        </w:rPr>
        <w:t xml:space="preserve"> serve para </w:t>
      </w:r>
      <w:proofErr w:type="spellStart"/>
      <w:r w:rsidRPr="00CE1FBC">
        <w:rPr>
          <w:lang w:val="es-ES"/>
        </w:rPr>
        <w:t>rexistrar</w:t>
      </w:r>
      <w:proofErr w:type="spellEnd"/>
      <w:r w:rsidRPr="00CE1FBC">
        <w:rPr>
          <w:lang w:val="es-ES"/>
        </w:rPr>
        <w:t xml:space="preserve"> a </w:t>
      </w:r>
      <w:proofErr w:type="spellStart"/>
      <w:r w:rsidRPr="00CE1FBC">
        <w:rPr>
          <w:lang w:val="es-ES"/>
        </w:rPr>
        <w:t>avaliación</w:t>
      </w:r>
      <w:proofErr w:type="spellEnd"/>
      <w:r w:rsidRPr="00CE1FBC">
        <w:rPr>
          <w:lang w:val="es-ES"/>
        </w:rPr>
        <w:t xml:space="preserve"> de 25 alumnos de forma rápida, marcando a puntuación </w:t>
      </w:r>
      <w:proofErr w:type="spellStart"/>
      <w:r w:rsidRPr="00CE1FBC">
        <w:rPr>
          <w:lang w:val="es-ES"/>
        </w:rPr>
        <w:t>correspondente</w:t>
      </w:r>
      <w:proofErr w:type="spellEnd"/>
      <w:r w:rsidRPr="00CE1FBC">
        <w:rPr>
          <w:lang w:val="es-ES"/>
        </w:rPr>
        <w:t xml:space="preserve"> (4 - Excelente, 3 - Ben, 2 - Regular, 1 - Precisa </w:t>
      </w:r>
      <w:proofErr w:type="spellStart"/>
      <w:r w:rsidRPr="00CE1FBC">
        <w:rPr>
          <w:lang w:val="es-ES"/>
        </w:rPr>
        <w:t>mellora</w:t>
      </w:r>
      <w:proofErr w:type="spellEnd"/>
      <w:r w:rsidRPr="00CE1FBC">
        <w:rPr>
          <w:lang w:val="es-ES"/>
        </w:rPr>
        <w:t xml:space="preserve">) e </w:t>
      </w:r>
      <w:proofErr w:type="spellStart"/>
      <w:r w:rsidRPr="00CE1FBC">
        <w:rPr>
          <w:lang w:val="es-ES"/>
        </w:rPr>
        <w:t>engadindo</w:t>
      </w:r>
      <w:proofErr w:type="spellEnd"/>
      <w:r w:rsidRPr="00CE1FBC">
        <w:rPr>
          <w:lang w:val="es-ES"/>
        </w:rPr>
        <w:t xml:space="preserve"> </w:t>
      </w:r>
      <w:proofErr w:type="spellStart"/>
      <w:r w:rsidRPr="00CE1FBC">
        <w:rPr>
          <w:lang w:val="es-ES"/>
        </w:rPr>
        <w:t>observacións</w:t>
      </w:r>
      <w:proofErr w:type="spellEnd"/>
      <w:r w:rsidRPr="00CE1FBC">
        <w:rPr>
          <w:lang w:val="es-ES"/>
        </w:rPr>
        <w:t xml:space="preserve"> se fose necesario.</w:t>
      </w:r>
      <w:r w:rsidRPr="00CE1FBC">
        <w:rPr>
          <w:lang w:val="es-ES"/>
        </w:rPr>
        <w:br/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158"/>
        <w:gridCol w:w="2158"/>
        <w:gridCol w:w="2156"/>
        <w:gridCol w:w="2158"/>
      </w:tblGrid>
      <w:tr w:rsidR="00FD1F32" w:rsidRPr="00CE1FBC" w14:paraId="3D56CE99" w14:textId="77777777">
        <w:tc>
          <w:tcPr>
            <w:tcW w:w="2160" w:type="dxa"/>
          </w:tcPr>
          <w:p w14:paraId="1AF2D7C3" w14:textId="62D212B5" w:rsidR="00FD1F32" w:rsidRDefault="00CE1FBC">
            <w:proofErr w:type="spellStart"/>
            <w:r>
              <w:t>Alumno</w:t>
            </w:r>
            <w:proofErr w:type="spellEnd"/>
            <w:r>
              <w:t>/a</w:t>
            </w:r>
          </w:p>
        </w:tc>
        <w:tc>
          <w:tcPr>
            <w:tcW w:w="2160" w:type="dxa"/>
          </w:tcPr>
          <w:p w14:paraId="714C1B78" w14:textId="77777777" w:rsidR="00FD1F32" w:rsidRDefault="00000000">
            <w:r>
              <w:t>CA6.1 (Discriminación auditiva)</w:t>
            </w:r>
          </w:p>
        </w:tc>
        <w:tc>
          <w:tcPr>
            <w:tcW w:w="2160" w:type="dxa"/>
          </w:tcPr>
          <w:p w14:paraId="0FC6BD50" w14:textId="77777777" w:rsidR="00FD1F32" w:rsidRPr="00CE1FBC" w:rsidRDefault="00000000">
            <w:pPr>
              <w:rPr>
                <w:lang w:val="es-ES"/>
              </w:rPr>
            </w:pPr>
            <w:r w:rsidRPr="00CE1FBC">
              <w:rPr>
                <w:lang w:val="es-ES"/>
              </w:rPr>
              <w:t xml:space="preserve">CA6.4 (Relación música-emoción e </w:t>
            </w:r>
            <w:proofErr w:type="spellStart"/>
            <w:r w:rsidRPr="00CE1FBC">
              <w:rPr>
                <w:lang w:val="es-ES"/>
              </w:rPr>
              <w:t>debuxo</w:t>
            </w:r>
            <w:proofErr w:type="spellEnd"/>
            <w:r w:rsidRPr="00CE1FBC">
              <w:rPr>
                <w:lang w:val="es-ES"/>
              </w:rPr>
              <w:t>)</w:t>
            </w:r>
          </w:p>
        </w:tc>
        <w:tc>
          <w:tcPr>
            <w:tcW w:w="2160" w:type="dxa"/>
          </w:tcPr>
          <w:p w14:paraId="56595D22" w14:textId="77777777" w:rsidR="00FD1F32" w:rsidRPr="00CE1FBC" w:rsidRDefault="00000000">
            <w:pPr>
              <w:rPr>
                <w:lang w:val="es-ES"/>
              </w:rPr>
            </w:pPr>
            <w:r w:rsidRPr="00CE1FBC">
              <w:rPr>
                <w:lang w:val="es-ES"/>
              </w:rPr>
              <w:t xml:space="preserve">CA6.6 (Comprensión da </w:t>
            </w:r>
            <w:proofErr w:type="spellStart"/>
            <w:r w:rsidRPr="00CE1FBC">
              <w:rPr>
                <w:lang w:val="es-ES"/>
              </w:rPr>
              <w:t>linguaxe</w:t>
            </w:r>
            <w:proofErr w:type="spellEnd"/>
            <w:r w:rsidRPr="00CE1FBC">
              <w:rPr>
                <w:lang w:val="es-ES"/>
              </w:rPr>
              <w:t xml:space="preserve"> musical - pictogramas)</w:t>
            </w:r>
          </w:p>
        </w:tc>
      </w:tr>
      <w:tr w:rsidR="00FD1F32" w14:paraId="43E2EE23" w14:textId="77777777">
        <w:tc>
          <w:tcPr>
            <w:tcW w:w="2160" w:type="dxa"/>
          </w:tcPr>
          <w:p w14:paraId="464096FA" w14:textId="77777777" w:rsidR="00FD1F32" w:rsidRPr="00CE1FBC" w:rsidRDefault="00FD1F32">
            <w:pPr>
              <w:rPr>
                <w:lang w:val="es-ES"/>
              </w:rPr>
            </w:pPr>
          </w:p>
        </w:tc>
        <w:tc>
          <w:tcPr>
            <w:tcW w:w="2160" w:type="dxa"/>
          </w:tcPr>
          <w:p w14:paraId="36ECD507" w14:textId="77777777" w:rsidR="00FD1F32" w:rsidRDefault="00000000">
            <w:r>
              <w:t>☐ 4 ☐ 3 ☐ 2 ☐ 1</w:t>
            </w:r>
          </w:p>
        </w:tc>
        <w:tc>
          <w:tcPr>
            <w:tcW w:w="2160" w:type="dxa"/>
          </w:tcPr>
          <w:p w14:paraId="36B55013" w14:textId="77777777" w:rsidR="00FD1F32" w:rsidRDefault="00000000">
            <w:r>
              <w:t>☐ 4 ☐ 3 ☐ 2 ☐ 1</w:t>
            </w:r>
          </w:p>
        </w:tc>
        <w:tc>
          <w:tcPr>
            <w:tcW w:w="2160" w:type="dxa"/>
          </w:tcPr>
          <w:p w14:paraId="64CDBD45" w14:textId="77777777" w:rsidR="00FD1F32" w:rsidRDefault="00000000">
            <w:r>
              <w:t>☐ 4 ☐ 3 ☐ 2 ☐ 1</w:t>
            </w:r>
          </w:p>
        </w:tc>
      </w:tr>
      <w:tr w:rsidR="00CE1FBC" w14:paraId="1C370B6B" w14:textId="77777777" w:rsidTr="000A6B42">
        <w:tc>
          <w:tcPr>
            <w:tcW w:w="2160" w:type="dxa"/>
          </w:tcPr>
          <w:p w14:paraId="73D68808" w14:textId="77777777" w:rsidR="00CE1FBC" w:rsidRDefault="00CE1FBC">
            <w:r>
              <w:t xml:space="preserve">**📝 </w:t>
            </w:r>
            <w:proofErr w:type="spellStart"/>
            <w:proofErr w:type="gramStart"/>
            <w:r>
              <w:t>Observacións</w:t>
            </w:r>
            <w:proofErr w:type="spellEnd"/>
            <w:r>
              <w:t>:*</w:t>
            </w:r>
            <w:proofErr w:type="gramEnd"/>
            <w:r>
              <w:t>*</w:t>
            </w:r>
          </w:p>
        </w:tc>
        <w:tc>
          <w:tcPr>
            <w:tcW w:w="6480" w:type="dxa"/>
            <w:gridSpan w:val="3"/>
          </w:tcPr>
          <w:p w14:paraId="40DA929B" w14:textId="77777777" w:rsidR="00CE1FBC" w:rsidRDefault="00CE1FBC"/>
        </w:tc>
      </w:tr>
      <w:tr w:rsidR="00CE1FBC" w14:paraId="43A8888E" w14:textId="77777777" w:rsidTr="00B83EAE">
        <w:tc>
          <w:tcPr>
            <w:tcW w:w="2160" w:type="dxa"/>
          </w:tcPr>
          <w:p w14:paraId="7115AA36" w14:textId="77777777" w:rsidR="00CE1FBC" w:rsidRPr="00CE1FBC" w:rsidRDefault="00CE1FBC" w:rsidP="00B83EAE">
            <w:pPr>
              <w:rPr>
                <w:lang w:val="es-ES"/>
              </w:rPr>
            </w:pPr>
          </w:p>
        </w:tc>
        <w:tc>
          <w:tcPr>
            <w:tcW w:w="2160" w:type="dxa"/>
          </w:tcPr>
          <w:p w14:paraId="672FBAB9" w14:textId="77777777" w:rsidR="00CE1FBC" w:rsidRDefault="00CE1FBC" w:rsidP="00B83EAE">
            <w:r>
              <w:t>☐ 4 ☐ 3 ☐ 2 ☐ 1</w:t>
            </w:r>
          </w:p>
        </w:tc>
        <w:tc>
          <w:tcPr>
            <w:tcW w:w="2160" w:type="dxa"/>
          </w:tcPr>
          <w:p w14:paraId="2D1B34A2" w14:textId="77777777" w:rsidR="00CE1FBC" w:rsidRDefault="00CE1FBC" w:rsidP="00B83EAE">
            <w:r>
              <w:t>☐ 4 ☐ 3 ☐ 2 ☐ 1</w:t>
            </w:r>
          </w:p>
        </w:tc>
        <w:tc>
          <w:tcPr>
            <w:tcW w:w="2160" w:type="dxa"/>
          </w:tcPr>
          <w:p w14:paraId="07BEF423" w14:textId="77777777" w:rsidR="00CE1FBC" w:rsidRDefault="00CE1FBC" w:rsidP="00B83EAE">
            <w:r>
              <w:t>☐ 4 ☐ 3 ☐ 2 ☐ 1</w:t>
            </w:r>
          </w:p>
        </w:tc>
      </w:tr>
      <w:tr w:rsidR="00CE1FBC" w14:paraId="1BF06DA8" w14:textId="77777777" w:rsidTr="00B83EAE">
        <w:tc>
          <w:tcPr>
            <w:tcW w:w="2160" w:type="dxa"/>
          </w:tcPr>
          <w:p w14:paraId="338B7F03" w14:textId="77777777" w:rsidR="00CE1FBC" w:rsidRDefault="00CE1FBC" w:rsidP="00B83EAE">
            <w:r>
              <w:t xml:space="preserve">**📝 </w:t>
            </w:r>
            <w:proofErr w:type="spellStart"/>
            <w:proofErr w:type="gramStart"/>
            <w:r>
              <w:t>Observacións</w:t>
            </w:r>
            <w:proofErr w:type="spellEnd"/>
            <w:r>
              <w:t>:*</w:t>
            </w:r>
            <w:proofErr w:type="gramEnd"/>
            <w:r>
              <w:t>*</w:t>
            </w:r>
          </w:p>
        </w:tc>
        <w:tc>
          <w:tcPr>
            <w:tcW w:w="6480" w:type="dxa"/>
            <w:gridSpan w:val="3"/>
          </w:tcPr>
          <w:p w14:paraId="09945E40" w14:textId="77777777" w:rsidR="00CE1FBC" w:rsidRDefault="00CE1FBC" w:rsidP="00B83EAE"/>
        </w:tc>
      </w:tr>
      <w:tr w:rsidR="00CE1FBC" w14:paraId="0DC8320A" w14:textId="77777777" w:rsidTr="00B83EAE">
        <w:tc>
          <w:tcPr>
            <w:tcW w:w="2160" w:type="dxa"/>
          </w:tcPr>
          <w:p w14:paraId="71AB868B" w14:textId="77777777" w:rsidR="00CE1FBC" w:rsidRPr="00CE1FBC" w:rsidRDefault="00CE1FBC" w:rsidP="00B83EAE">
            <w:pPr>
              <w:rPr>
                <w:lang w:val="es-ES"/>
              </w:rPr>
            </w:pPr>
          </w:p>
        </w:tc>
        <w:tc>
          <w:tcPr>
            <w:tcW w:w="2160" w:type="dxa"/>
          </w:tcPr>
          <w:p w14:paraId="5C556B65" w14:textId="77777777" w:rsidR="00CE1FBC" w:rsidRDefault="00CE1FBC" w:rsidP="00B83EAE">
            <w:r>
              <w:t>☐ 4 ☐ 3 ☐ 2 ☐ 1</w:t>
            </w:r>
          </w:p>
        </w:tc>
        <w:tc>
          <w:tcPr>
            <w:tcW w:w="2160" w:type="dxa"/>
          </w:tcPr>
          <w:p w14:paraId="5405E6EB" w14:textId="77777777" w:rsidR="00CE1FBC" w:rsidRDefault="00CE1FBC" w:rsidP="00B83EAE">
            <w:r>
              <w:t>☐ 4 ☐ 3 ☐ 2 ☐ 1</w:t>
            </w:r>
          </w:p>
        </w:tc>
        <w:tc>
          <w:tcPr>
            <w:tcW w:w="2160" w:type="dxa"/>
          </w:tcPr>
          <w:p w14:paraId="0178AE6D" w14:textId="77777777" w:rsidR="00CE1FBC" w:rsidRDefault="00CE1FBC" w:rsidP="00B83EAE">
            <w:r>
              <w:t>☐ 4 ☐ 3 ☐ 2 ☐ 1</w:t>
            </w:r>
          </w:p>
        </w:tc>
      </w:tr>
      <w:tr w:rsidR="00CE1FBC" w14:paraId="30E107E1" w14:textId="77777777" w:rsidTr="00B83EAE">
        <w:tc>
          <w:tcPr>
            <w:tcW w:w="2160" w:type="dxa"/>
          </w:tcPr>
          <w:p w14:paraId="54346414" w14:textId="77777777" w:rsidR="00CE1FBC" w:rsidRDefault="00CE1FBC" w:rsidP="00B83EAE">
            <w:r>
              <w:t xml:space="preserve">**📝 </w:t>
            </w:r>
            <w:proofErr w:type="spellStart"/>
            <w:proofErr w:type="gramStart"/>
            <w:r>
              <w:t>Observacións</w:t>
            </w:r>
            <w:proofErr w:type="spellEnd"/>
            <w:r>
              <w:t>:*</w:t>
            </w:r>
            <w:proofErr w:type="gramEnd"/>
            <w:r>
              <w:t>*</w:t>
            </w:r>
          </w:p>
        </w:tc>
        <w:tc>
          <w:tcPr>
            <w:tcW w:w="6480" w:type="dxa"/>
            <w:gridSpan w:val="3"/>
          </w:tcPr>
          <w:p w14:paraId="78F02C51" w14:textId="77777777" w:rsidR="00CE1FBC" w:rsidRDefault="00CE1FBC" w:rsidP="00B83EAE"/>
        </w:tc>
      </w:tr>
      <w:tr w:rsidR="00CE1FBC" w14:paraId="380F4E74" w14:textId="77777777" w:rsidTr="00B83EAE">
        <w:tc>
          <w:tcPr>
            <w:tcW w:w="2160" w:type="dxa"/>
          </w:tcPr>
          <w:p w14:paraId="43F7FE4E" w14:textId="77777777" w:rsidR="00CE1FBC" w:rsidRPr="00CE1FBC" w:rsidRDefault="00CE1FBC" w:rsidP="00B83EAE">
            <w:pPr>
              <w:rPr>
                <w:lang w:val="es-ES"/>
              </w:rPr>
            </w:pPr>
          </w:p>
        </w:tc>
        <w:tc>
          <w:tcPr>
            <w:tcW w:w="2160" w:type="dxa"/>
          </w:tcPr>
          <w:p w14:paraId="1BE3DFB0" w14:textId="77777777" w:rsidR="00CE1FBC" w:rsidRDefault="00CE1FBC" w:rsidP="00B83EAE">
            <w:r>
              <w:t>☐ 4 ☐ 3 ☐ 2 ☐ 1</w:t>
            </w:r>
          </w:p>
        </w:tc>
        <w:tc>
          <w:tcPr>
            <w:tcW w:w="2160" w:type="dxa"/>
          </w:tcPr>
          <w:p w14:paraId="10092541" w14:textId="77777777" w:rsidR="00CE1FBC" w:rsidRDefault="00CE1FBC" w:rsidP="00B83EAE">
            <w:r>
              <w:t>☐ 4 ☐ 3 ☐ 2 ☐ 1</w:t>
            </w:r>
          </w:p>
        </w:tc>
        <w:tc>
          <w:tcPr>
            <w:tcW w:w="2160" w:type="dxa"/>
          </w:tcPr>
          <w:p w14:paraId="49E6D893" w14:textId="77777777" w:rsidR="00CE1FBC" w:rsidRDefault="00CE1FBC" w:rsidP="00B83EAE">
            <w:r>
              <w:t>☐ 4 ☐ 3 ☐ 2 ☐ 1</w:t>
            </w:r>
          </w:p>
        </w:tc>
      </w:tr>
      <w:tr w:rsidR="00CE1FBC" w14:paraId="075F4C9E" w14:textId="77777777" w:rsidTr="00B83EAE">
        <w:tc>
          <w:tcPr>
            <w:tcW w:w="2160" w:type="dxa"/>
          </w:tcPr>
          <w:p w14:paraId="3E4183D2" w14:textId="77777777" w:rsidR="00CE1FBC" w:rsidRDefault="00CE1FBC" w:rsidP="00B83EAE">
            <w:r>
              <w:t xml:space="preserve">**📝 </w:t>
            </w:r>
            <w:proofErr w:type="spellStart"/>
            <w:proofErr w:type="gramStart"/>
            <w:r>
              <w:t>Observacións</w:t>
            </w:r>
            <w:proofErr w:type="spellEnd"/>
            <w:r>
              <w:t>:*</w:t>
            </w:r>
            <w:proofErr w:type="gramEnd"/>
            <w:r>
              <w:t>*</w:t>
            </w:r>
          </w:p>
        </w:tc>
        <w:tc>
          <w:tcPr>
            <w:tcW w:w="6480" w:type="dxa"/>
            <w:gridSpan w:val="3"/>
          </w:tcPr>
          <w:p w14:paraId="726AD44C" w14:textId="77777777" w:rsidR="00CE1FBC" w:rsidRDefault="00CE1FBC" w:rsidP="00B83EAE"/>
        </w:tc>
      </w:tr>
      <w:tr w:rsidR="00CE1FBC" w14:paraId="53D7C54F" w14:textId="77777777" w:rsidTr="00B83EAE">
        <w:tc>
          <w:tcPr>
            <w:tcW w:w="2160" w:type="dxa"/>
          </w:tcPr>
          <w:p w14:paraId="6E0AF72D" w14:textId="77777777" w:rsidR="00CE1FBC" w:rsidRPr="00CE1FBC" w:rsidRDefault="00CE1FBC" w:rsidP="00B83EAE">
            <w:pPr>
              <w:rPr>
                <w:lang w:val="es-ES"/>
              </w:rPr>
            </w:pPr>
          </w:p>
        </w:tc>
        <w:tc>
          <w:tcPr>
            <w:tcW w:w="2160" w:type="dxa"/>
          </w:tcPr>
          <w:p w14:paraId="35B978E0" w14:textId="77777777" w:rsidR="00CE1FBC" w:rsidRDefault="00CE1FBC" w:rsidP="00B83EAE">
            <w:r>
              <w:t>☐ 4 ☐ 3 ☐ 2 ☐ 1</w:t>
            </w:r>
          </w:p>
        </w:tc>
        <w:tc>
          <w:tcPr>
            <w:tcW w:w="2160" w:type="dxa"/>
          </w:tcPr>
          <w:p w14:paraId="275F0936" w14:textId="77777777" w:rsidR="00CE1FBC" w:rsidRDefault="00CE1FBC" w:rsidP="00B83EAE">
            <w:r>
              <w:t>☐ 4 ☐ 3 ☐ 2 ☐ 1</w:t>
            </w:r>
          </w:p>
        </w:tc>
        <w:tc>
          <w:tcPr>
            <w:tcW w:w="2160" w:type="dxa"/>
          </w:tcPr>
          <w:p w14:paraId="03F11C4F" w14:textId="77777777" w:rsidR="00CE1FBC" w:rsidRDefault="00CE1FBC" w:rsidP="00B83EAE">
            <w:r>
              <w:t>☐ 4 ☐ 3 ☐ 2 ☐ 1</w:t>
            </w:r>
          </w:p>
        </w:tc>
      </w:tr>
      <w:tr w:rsidR="00CE1FBC" w14:paraId="5D053B70" w14:textId="77777777" w:rsidTr="00B83EAE">
        <w:tc>
          <w:tcPr>
            <w:tcW w:w="2160" w:type="dxa"/>
          </w:tcPr>
          <w:p w14:paraId="17B953E6" w14:textId="77777777" w:rsidR="00CE1FBC" w:rsidRDefault="00CE1FBC" w:rsidP="00B83EAE">
            <w:r>
              <w:t xml:space="preserve">**📝 </w:t>
            </w:r>
            <w:proofErr w:type="spellStart"/>
            <w:proofErr w:type="gramStart"/>
            <w:r>
              <w:t>Observacións</w:t>
            </w:r>
            <w:proofErr w:type="spellEnd"/>
            <w:r>
              <w:t>:*</w:t>
            </w:r>
            <w:proofErr w:type="gramEnd"/>
            <w:r>
              <w:t>*</w:t>
            </w:r>
          </w:p>
        </w:tc>
        <w:tc>
          <w:tcPr>
            <w:tcW w:w="6480" w:type="dxa"/>
            <w:gridSpan w:val="3"/>
          </w:tcPr>
          <w:p w14:paraId="3BD45D1F" w14:textId="77777777" w:rsidR="00CE1FBC" w:rsidRDefault="00CE1FBC" w:rsidP="00B83EAE"/>
        </w:tc>
      </w:tr>
      <w:tr w:rsidR="00CE1FBC" w14:paraId="2C5CA1E3" w14:textId="77777777" w:rsidTr="00B83EAE">
        <w:tc>
          <w:tcPr>
            <w:tcW w:w="2160" w:type="dxa"/>
          </w:tcPr>
          <w:p w14:paraId="2CC614FA" w14:textId="77777777" w:rsidR="00CE1FBC" w:rsidRPr="00CE1FBC" w:rsidRDefault="00CE1FBC" w:rsidP="00B83EAE">
            <w:pPr>
              <w:rPr>
                <w:lang w:val="es-ES"/>
              </w:rPr>
            </w:pPr>
          </w:p>
        </w:tc>
        <w:tc>
          <w:tcPr>
            <w:tcW w:w="2160" w:type="dxa"/>
          </w:tcPr>
          <w:p w14:paraId="461F73C4" w14:textId="77777777" w:rsidR="00CE1FBC" w:rsidRDefault="00CE1FBC" w:rsidP="00B83EAE">
            <w:r>
              <w:t>☐ 4 ☐ 3 ☐ 2 ☐ 1</w:t>
            </w:r>
          </w:p>
        </w:tc>
        <w:tc>
          <w:tcPr>
            <w:tcW w:w="2160" w:type="dxa"/>
          </w:tcPr>
          <w:p w14:paraId="3FA901D7" w14:textId="77777777" w:rsidR="00CE1FBC" w:rsidRDefault="00CE1FBC" w:rsidP="00B83EAE">
            <w:r>
              <w:t>☐ 4 ☐ 3 ☐ 2 ☐ 1</w:t>
            </w:r>
          </w:p>
        </w:tc>
        <w:tc>
          <w:tcPr>
            <w:tcW w:w="2160" w:type="dxa"/>
          </w:tcPr>
          <w:p w14:paraId="51B87490" w14:textId="77777777" w:rsidR="00CE1FBC" w:rsidRDefault="00CE1FBC" w:rsidP="00B83EAE">
            <w:r>
              <w:t>☐ 4 ☐ 3 ☐ 2 ☐ 1</w:t>
            </w:r>
          </w:p>
        </w:tc>
      </w:tr>
      <w:tr w:rsidR="00CE1FBC" w14:paraId="04E95906" w14:textId="77777777" w:rsidTr="00B83EAE">
        <w:tc>
          <w:tcPr>
            <w:tcW w:w="2160" w:type="dxa"/>
          </w:tcPr>
          <w:p w14:paraId="78BB58AE" w14:textId="77777777" w:rsidR="00CE1FBC" w:rsidRDefault="00CE1FBC" w:rsidP="00B83EAE">
            <w:r>
              <w:t xml:space="preserve">**📝 </w:t>
            </w:r>
            <w:proofErr w:type="spellStart"/>
            <w:proofErr w:type="gramStart"/>
            <w:r>
              <w:t>Observacións</w:t>
            </w:r>
            <w:proofErr w:type="spellEnd"/>
            <w:r>
              <w:t>:*</w:t>
            </w:r>
            <w:proofErr w:type="gramEnd"/>
            <w:r>
              <w:t>*</w:t>
            </w:r>
          </w:p>
        </w:tc>
        <w:tc>
          <w:tcPr>
            <w:tcW w:w="6480" w:type="dxa"/>
            <w:gridSpan w:val="3"/>
          </w:tcPr>
          <w:p w14:paraId="4645F589" w14:textId="77777777" w:rsidR="00CE1FBC" w:rsidRDefault="00CE1FBC" w:rsidP="00B83EAE"/>
        </w:tc>
      </w:tr>
      <w:tr w:rsidR="00CE1FBC" w14:paraId="3CBD5B67" w14:textId="77777777" w:rsidTr="00B83EAE">
        <w:tc>
          <w:tcPr>
            <w:tcW w:w="2160" w:type="dxa"/>
          </w:tcPr>
          <w:p w14:paraId="0708DCE7" w14:textId="77777777" w:rsidR="00CE1FBC" w:rsidRPr="00CE1FBC" w:rsidRDefault="00CE1FBC" w:rsidP="00B83EAE">
            <w:pPr>
              <w:rPr>
                <w:lang w:val="es-ES"/>
              </w:rPr>
            </w:pPr>
          </w:p>
        </w:tc>
        <w:tc>
          <w:tcPr>
            <w:tcW w:w="2160" w:type="dxa"/>
          </w:tcPr>
          <w:p w14:paraId="7A0F335A" w14:textId="77777777" w:rsidR="00CE1FBC" w:rsidRDefault="00CE1FBC" w:rsidP="00B83EAE">
            <w:r>
              <w:t>☐ 4 ☐ 3 ☐ 2 ☐ 1</w:t>
            </w:r>
          </w:p>
        </w:tc>
        <w:tc>
          <w:tcPr>
            <w:tcW w:w="2160" w:type="dxa"/>
          </w:tcPr>
          <w:p w14:paraId="3431EEB2" w14:textId="77777777" w:rsidR="00CE1FBC" w:rsidRDefault="00CE1FBC" w:rsidP="00B83EAE">
            <w:r>
              <w:t>☐ 4 ☐ 3 ☐ 2 ☐ 1</w:t>
            </w:r>
          </w:p>
        </w:tc>
        <w:tc>
          <w:tcPr>
            <w:tcW w:w="2160" w:type="dxa"/>
          </w:tcPr>
          <w:p w14:paraId="7A9EE4D3" w14:textId="77777777" w:rsidR="00CE1FBC" w:rsidRDefault="00CE1FBC" w:rsidP="00B83EAE">
            <w:r>
              <w:t>☐ 4 ☐ 3 ☐ 2 ☐ 1</w:t>
            </w:r>
          </w:p>
        </w:tc>
      </w:tr>
      <w:tr w:rsidR="00CE1FBC" w14:paraId="4A5B5631" w14:textId="77777777" w:rsidTr="00B83EAE">
        <w:tc>
          <w:tcPr>
            <w:tcW w:w="2160" w:type="dxa"/>
          </w:tcPr>
          <w:p w14:paraId="476855DC" w14:textId="77777777" w:rsidR="00CE1FBC" w:rsidRDefault="00CE1FBC" w:rsidP="00B83EAE">
            <w:r>
              <w:t xml:space="preserve">**📝 </w:t>
            </w:r>
            <w:proofErr w:type="spellStart"/>
            <w:proofErr w:type="gramStart"/>
            <w:r>
              <w:t>Observacións</w:t>
            </w:r>
            <w:proofErr w:type="spellEnd"/>
            <w:r>
              <w:t>:*</w:t>
            </w:r>
            <w:proofErr w:type="gramEnd"/>
            <w:r>
              <w:t>*</w:t>
            </w:r>
          </w:p>
        </w:tc>
        <w:tc>
          <w:tcPr>
            <w:tcW w:w="6480" w:type="dxa"/>
            <w:gridSpan w:val="3"/>
          </w:tcPr>
          <w:p w14:paraId="08B2B1CA" w14:textId="77777777" w:rsidR="00CE1FBC" w:rsidRDefault="00CE1FBC" w:rsidP="00B83EAE"/>
        </w:tc>
      </w:tr>
      <w:tr w:rsidR="00CE1FBC" w14:paraId="39CBEB06" w14:textId="77777777" w:rsidTr="00B83EAE">
        <w:tc>
          <w:tcPr>
            <w:tcW w:w="2160" w:type="dxa"/>
          </w:tcPr>
          <w:p w14:paraId="2D067E67" w14:textId="77777777" w:rsidR="00CE1FBC" w:rsidRPr="00CE1FBC" w:rsidRDefault="00CE1FBC" w:rsidP="00B83EAE">
            <w:pPr>
              <w:rPr>
                <w:lang w:val="es-ES"/>
              </w:rPr>
            </w:pPr>
          </w:p>
        </w:tc>
        <w:tc>
          <w:tcPr>
            <w:tcW w:w="2160" w:type="dxa"/>
          </w:tcPr>
          <w:p w14:paraId="6D2BFEC5" w14:textId="77777777" w:rsidR="00CE1FBC" w:rsidRDefault="00CE1FBC" w:rsidP="00B83EAE">
            <w:r>
              <w:t>☐ 4 ☐ 3 ☐ 2 ☐ 1</w:t>
            </w:r>
          </w:p>
        </w:tc>
        <w:tc>
          <w:tcPr>
            <w:tcW w:w="2160" w:type="dxa"/>
          </w:tcPr>
          <w:p w14:paraId="4BD9C51A" w14:textId="77777777" w:rsidR="00CE1FBC" w:rsidRDefault="00CE1FBC" w:rsidP="00B83EAE">
            <w:r>
              <w:t>☐ 4 ☐ 3 ☐ 2 ☐ 1</w:t>
            </w:r>
          </w:p>
        </w:tc>
        <w:tc>
          <w:tcPr>
            <w:tcW w:w="2160" w:type="dxa"/>
          </w:tcPr>
          <w:p w14:paraId="7C6B41E5" w14:textId="77777777" w:rsidR="00CE1FBC" w:rsidRDefault="00CE1FBC" w:rsidP="00B83EAE">
            <w:r>
              <w:t>☐ 4 ☐ 3 ☐ 2 ☐ 1</w:t>
            </w:r>
          </w:p>
        </w:tc>
      </w:tr>
      <w:tr w:rsidR="00CE1FBC" w14:paraId="4AC9863B" w14:textId="77777777" w:rsidTr="00B83EAE">
        <w:tc>
          <w:tcPr>
            <w:tcW w:w="2160" w:type="dxa"/>
          </w:tcPr>
          <w:p w14:paraId="5F041055" w14:textId="77777777" w:rsidR="00CE1FBC" w:rsidRDefault="00CE1FBC" w:rsidP="00B83EAE">
            <w:r>
              <w:t xml:space="preserve">**📝 </w:t>
            </w:r>
            <w:proofErr w:type="spellStart"/>
            <w:proofErr w:type="gramStart"/>
            <w:r>
              <w:t>Observacións</w:t>
            </w:r>
            <w:proofErr w:type="spellEnd"/>
            <w:r>
              <w:t>:*</w:t>
            </w:r>
            <w:proofErr w:type="gramEnd"/>
            <w:r>
              <w:t>*</w:t>
            </w:r>
          </w:p>
        </w:tc>
        <w:tc>
          <w:tcPr>
            <w:tcW w:w="6480" w:type="dxa"/>
            <w:gridSpan w:val="3"/>
          </w:tcPr>
          <w:p w14:paraId="39F36DD6" w14:textId="77777777" w:rsidR="00CE1FBC" w:rsidRDefault="00CE1FBC" w:rsidP="00B83EAE"/>
        </w:tc>
      </w:tr>
      <w:tr w:rsidR="00CE1FBC" w14:paraId="4258DEE3" w14:textId="77777777" w:rsidTr="00B83EAE">
        <w:tc>
          <w:tcPr>
            <w:tcW w:w="2160" w:type="dxa"/>
          </w:tcPr>
          <w:p w14:paraId="302F56F5" w14:textId="77777777" w:rsidR="00CE1FBC" w:rsidRPr="00CE1FBC" w:rsidRDefault="00CE1FBC" w:rsidP="00B83EAE">
            <w:pPr>
              <w:rPr>
                <w:lang w:val="es-ES"/>
              </w:rPr>
            </w:pPr>
          </w:p>
        </w:tc>
        <w:tc>
          <w:tcPr>
            <w:tcW w:w="2160" w:type="dxa"/>
          </w:tcPr>
          <w:p w14:paraId="2327C075" w14:textId="77777777" w:rsidR="00CE1FBC" w:rsidRDefault="00CE1FBC" w:rsidP="00B83EAE">
            <w:r>
              <w:t>☐ 4 ☐ 3 ☐ 2 ☐ 1</w:t>
            </w:r>
          </w:p>
        </w:tc>
        <w:tc>
          <w:tcPr>
            <w:tcW w:w="2160" w:type="dxa"/>
          </w:tcPr>
          <w:p w14:paraId="470F1EF9" w14:textId="77777777" w:rsidR="00CE1FBC" w:rsidRDefault="00CE1FBC" w:rsidP="00B83EAE">
            <w:r>
              <w:t>☐ 4 ☐ 3 ☐ 2 ☐ 1</w:t>
            </w:r>
          </w:p>
        </w:tc>
        <w:tc>
          <w:tcPr>
            <w:tcW w:w="2160" w:type="dxa"/>
          </w:tcPr>
          <w:p w14:paraId="2A240176" w14:textId="77777777" w:rsidR="00CE1FBC" w:rsidRDefault="00CE1FBC" w:rsidP="00B83EAE">
            <w:r>
              <w:t>☐ 4 ☐ 3 ☐ 2 ☐ 1</w:t>
            </w:r>
          </w:p>
        </w:tc>
      </w:tr>
      <w:tr w:rsidR="00CE1FBC" w14:paraId="396D9DAF" w14:textId="77777777" w:rsidTr="00B83EAE">
        <w:tc>
          <w:tcPr>
            <w:tcW w:w="2160" w:type="dxa"/>
          </w:tcPr>
          <w:p w14:paraId="666B8E31" w14:textId="77777777" w:rsidR="00CE1FBC" w:rsidRDefault="00CE1FBC" w:rsidP="00B83EAE">
            <w:r>
              <w:t xml:space="preserve">**📝 </w:t>
            </w:r>
            <w:proofErr w:type="spellStart"/>
            <w:proofErr w:type="gramStart"/>
            <w:r>
              <w:t>Observacións</w:t>
            </w:r>
            <w:proofErr w:type="spellEnd"/>
            <w:r>
              <w:t>:*</w:t>
            </w:r>
            <w:proofErr w:type="gramEnd"/>
            <w:r>
              <w:t>*</w:t>
            </w:r>
          </w:p>
        </w:tc>
        <w:tc>
          <w:tcPr>
            <w:tcW w:w="6480" w:type="dxa"/>
            <w:gridSpan w:val="3"/>
          </w:tcPr>
          <w:p w14:paraId="473AE4F0" w14:textId="77777777" w:rsidR="00CE1FBC" w:rsidRDefault="00CE1FBC" w:rsidP="00B83EAE"/>
        </w:tc>
      </w:tr>
      <w:tr w:rsidR="00CE1FBC" w14:paraId="47B10365" w14:textId="77777777" w:rsidTr="00B83EAE">
        <w:tc>
          <w:tcPr>
            <w:tcW w:w="2160" w:type="dxa"/>
          </w:tcPr>
          <w:p w14:paraId="3D471BE4" w14:textId="77777777" w:rsidR="00CE1FBC" w:rsidRPr="00CE1FBC" w:rsidRDefault="00CE1FBC" w:rsidP="00B83EAE">
            <w:pPr>
              <w:rPr>
                <w:lang w:val="es-ES"/>
              </w:rPr>
            </w:pPr>
          </w:p>
        </w:tc>
        <w:tc>
          <w:tcPr>
            <w:tcW w:w="2160" w:type="dxa"/>
          </w:tcPr>
          <w:p w14:paraId="6C05C115" w14:textId="77777777" w:rsidR="00CE1FBC" w:rsidRDefault="00CE1FBC" w:rsidP="00B83EAE">
            <w:r>
              <w:t>☐ 4 ☐ 3 ☐ 2 ☐ 1</w:t>
            </w:r>
          </w:p>
        </w:tc>
        <w:tc>
          <w:tcPr>
            <w:tcW w:w="2160" w:type="dxa"/>
          </w:tcPr>
          <w:p w14:paraId="33CD38DE" w14:textId="77777777" w:rsidR="00CE1FBC" w:rsidRDefault="00CE1FBC" w:rsidP="00B83EAE">
            <w:r>
              <w:t>☐ 4 ☐ 3 ☐ 2 ☐ 1</w:t>
            </w:r>
          </w:p>
        </w:tc>
        <w:tc>
          <w:tcPr>
            <w:tcW w:w="2160" w:type="dxa"/>
          </w:tcPr>
          <w:p w14:paraId="630B6866" w14:textId="77777777" w:rsidR="00CE1FBC" w:rsidRDefault="00CE1FBC" w:rsidP="00B83EAE">
            <w:r>
              <w:t>☐ 4 ☐ 3 ☐ 2 ☐ 1</w:t>
            </w:r>
          </w:p>
        </w:tc>
      </w:tr>
      <w:tr w:rsidR="00CE1FBC" w14:paraId="015E2C62" w14:textId="77777777" w:rsidTr="00B83EAE">
        <w:tc>
          <w:tcPr>
            <w:tcW w:w="2160" w:type="dxa"/>
          </w:tcPr>
          <w:p w14:paraId="6CDC1A92" w14:textId="77777777" w:rsidR="00CE1FBC" w:rsidRDefault="00CE1FBC" w:rsidP="00B83EAE">
            <w:r>
              <w:t xml:space="preserve">**📝 </w:t>
            </w:r>
            <w:proofErr w:type="spellStart"/>
            <w:proofErr w:type="gramStart"/>
            <w:r>
              <w:t>Observacións</w:t>
            </w:r>
            <w:proofErr w:type="spellEnd"/>
            <w:r>
              <w:t>:*</w:t>
            </w:r>
            <w:proofErr w:type="gramEnd"/>
            <w:r>
              <w:t>*</w:t>
            </w:r>
          </w:p>
        </w:tc>
        <w:tc>
          <w:tcPr>
            <w:tcW w:w="6480" w:type="dxa"/>
            <w:gridSpan w:val="3"/>
          </w:tcPr>
          <w:p w14:paraId="52F44DEC" w14:textId="77777777" w:rsidR="00CE1FBC" w:rsidRDefault="00CE1FBC" w:rsidP="00B83EAE"/>
        </w:tc>
      </w:tr>
      <w:tr w:rsidR="00CE1FBC" w14:paraId="6D002C7C" w14:textId="77777777" w:rsidTr="00B83EAE">
        <w:tc>
          <w:tcPr>
            <w:tcW w:w="2160" w:type="dxa"/>
          </w:tcPr>
          <w:p w14:paraId="14D95052" w14:textId="77777777" w:rsidR="00CE1FBC" w:rsidRPr="00CE1FBC" w:rsidRDefault="00CE1FBC" w:rsidP="00B83EAE">
            <w:pPr>
              <w:rPr>
                <w:lang w:val="es-ES"/>
              </w:rPr>
            </w:pPr>
          </w:p>
        </w:tc>
        <w:tc>
          <w:tcPr>
            <w:tcW w:w="2160" w:type="dxa"/>
          </w:tcPr>
          <w:p w14:paraId="6FEB0D6A" w14:textId="77777777" w:rsidR="00CE1FBC" w:rsidRDefault="00CE1FBC" w:rsidP="00B83EAE">
            <w:r>
              <w:t>☐ 4 ☐ 3 ☐ 2 ☐ 1</w:t>
            </w:r>
          </w:p>
        </w:tc>
        <w:tc>
          <w:tcPr>
            <w:tcW w:w="2160" w:type="dxa"/>
          </w:tcPr>
          <w:p w14:paraId="276E869F" w14:textId="77777777" w:rsidR="00CE1FBC" w:rsidRDefault="00CE1FBC" w:rsidP="00B83EAE">
            <w:r>
              <w:t>☐ 4 ☐ 3 ☐ 2 ☐ 1</w:t>
            </w:r>
          </w:p>
        </w:tc>
        <w:tc>
          <w:tcPr>
            <w:tcW w:w="2160" w:type="dxa"/>
          </w:tcPr>
          <w:p w14:paraId="562F3B3B" w14:textId="77777777" w:rsidR="00CE1FBC" w:rsidRDefault="00CE1FBC" w:rsidP="00B83EAE">
            <w:r>
              <w:t>☐ 4 ☐ 3 ☐ 2 ☐ 1</w:t>
            </w:r>
          </w:p>
        </w:tc>
      </w:tr>
      <w:tr w:rsidR="00CE1FBC" w14:paraId="0BB07DE4" w14:textId="77777777" w:rsidTr="00B83EAE">
        <w:tc>
          <w:tcPr>
            <w:tcW w:w="2160" w:type="dxa"/>
          </w:tcPr>
          <w:p w14:paraId="3AB77A06" w14:textId="77777777" w:rsidR="00CE1FBC" w:rsidRDefault="00CE1FBC" w:rsidP="00B83EAE">
            <w:r>
              <w:t xml:space="preserve">**📝 </w:t>
            </w:r>
            <w:proofErr w:type="spellStart"/>
            <w:proofErr w:type="gramStart"/>
            <w:r>
              <w:lastRenderedPageBreak/>
              <w:t>Observacións</w:t>
            </w:r>
            <w:proofErr w:type="spellEnd"/>
            <w:r>
              <w:t>:*</w:t>
            </w:r>
            <w:proofErr w:type="gramEnd"/>
            <w:r>
              <w:t>*</w:t>
            </w:r>
          </w:p>
        </w:tc>
        <w:tc>
          <w:tcPr>
            <w:tcW w:w="6480" w:type="dxa"/>
            <w:gridSpan w:val="3"/>
          </w:tcPr>
          <w:p w14:paraId="2BD0FE17" w14:textId="77777777" w:rsidR="00CE1FBC" w:rsidRDefault="00CE1FBC" w:rsidP="00B83EAE"/>
        </w:tc>
      </w:tr>
      <w:tr w:rsidR="00CE1FBC" w14:paraId="46EB31A6" w14:textId="77777777" w:rsidTr="00B83EAE">
        <w:tc>
          <w:tcPr>
            <w:tcW w:w="2160" w:type="dxa"/>
          </w:tcPr>
          <w:p w14:paraId="0CDA5CE3" w14:textId="77777777" w:rsidR="00CE1FBC" w:rsidRPr="00CE1FBC" w:rsidRDefault="00CE1FBC" w:rsidP="00B83EAE">
            <w:pPr>
              <w:rPr>
                <w:lang w:val="es-ES"/>
              </w:rPr>
            </w:pPr>
          </w:p>
        </w:tc>
        <w:tc>
          <w:tcPr>
            <w:tcW w:w="2160" w:type="dxa"/>
          </w:tcPr>
          <w:p w14:paraId="302A27C3" w14:textId="77777777" w:rsidR="00CE1FBC" w:rsidRDefault="00CE1FBC" w:rsidP="00B83EAE">
            <w:r>
              <w:t>☐ 4 ☐ 3 ☐ 2 ☐ 1</w:t>
            </w:r>
          </w:p>
        </w:tc>
        <w:tc>
          <w:tcPr>
            <w:tcW w:w="2160" w:type="dxa"/>
          </w:tcPr>
          <w:p w14:paraId="5C443FA0" w14:textId="77777777" w:rsidR="00CE1FBC" w:rsidRDefault="00CE1FBC" w:rsidP="00B83EAE">
            <w:r>
              <w:t>☐ 4 ☐ 3 ☐ 2 ☐ 1</w:t>
            </w:r>
          </w:p>
        </w:tc>
        <w:tc>
          <w:tcPr>
            <w:tcW w:w="2160" w:type="dxa"/>
          </w:tcPr>
          <w:p w14:paraId="4149CA85" w14:textId="77777777" w:rsidR="00CE1FBC" w:rsidRDefault="00CE1FBC" w:rsidP="00B83EAE">
            <w:r>
              <w:t>☐ 4 ☐ 3 ☐ 2 ☐ 1</w:t>
            </w:r>
          </w:p>
        </w:tc>
      </w:tr>
      <w:tr w:rsidR="00CE1FBC" w14:paraId="5A7BA2A8" w14:textId="77777777" w:rsidTr="00B83EAE">
        <w:tc>
          <w:tcPr>
            <w:tcW w:w="2160" w:type="dxa"/>
          </w:tcPr>
          <w:p w14:paraId="47DC8545" w14:textId="77777777" w:rsidR="00CE1FBC" w:rsidRDefault="00CE1FBC" w:rsidP="00B83EAE">
            <w:r>
              <w:t xml:space="preserve">**📝 </w:t>
            </w:r>
            <w:proofErr w:type="spellStart"/>
            <w:proofErr w:type="gramStart"/>
            <w:r>
              <w:t>Observacións</w:t>
            </w:r>
            <w:proofErr w:type="spellEnd"/>
            <w:r>
              <w:t>:*</w:t>
            </w:r>
            <w:proofErr w:type="gramEnd"/>
            <w:r>
              <w:t>*</w:t>
            </w:r>
          </w:p>
        </w:tc>
        <w:tc>
          <w:tcPr>
            <w:tcW w:w="6480" w:type="dxa"/>
            <w:gridSpan w:val="3"/>
          </w:tcPr>
          <w:p w14:paraId="71F18B58" w14:textId="77777777" w:rsidR="00CE1FBC" w:rsidRDefault="00CE1FBC" w:rsidP="00B83EAE"/>
        </w:tc>
      </w:tr>
      <w:tr w:rsidR="00CE1FBC" w14:paraId="77B3CB5C" w14:textId="77777777" w:rsidTr="00B83EAE">
        <w:tc>
          <w:tcPr>
            <w:tcW w:w="2160" w:type="dxa"/>
          </w:tcPr>
          <w:p w14:paraId="541BF241" w14:textId="77777777" w:rsidR="00CE1FBC" w:rsidRPr="00CE1FBC" w:rsidRDefault="00CE1FBC" w:rsidP="00B83EAE">
            <w:pPr>
              <w:rPr>
                <w:lang w:val="es-ES"/>
              </w:rPr>
            </w:pPr>
          </w:p>
        </w:tc>
        <w:tc>
          <w:tcPr>
            <w:tcW w:w="2160" w:type="dxa"/>
          </w:tcPr>
          <w:p w14:paraId="4F297EAE" w14:textId="77777777" w:rsidR="00CE1FBC" w:rsidRDefault="00CE1FBC" w:rsidP="00B83EAE">
            <w:r>
              <w:t>☐ 4 ☐ 3 ☐ 2 ☐ 1</w:t>
            </w:r>
          </w:p>
        </w:tc>
        <w:tc>
          <w:tcPr>
            <w:tcW w:w="2160" w:type="dxa"/>
          </w:tcPr>
          <w:p w14:paraId="05EDB59A" w14:textId="77777777" w:rsidR="00CE1FBC" w:rsidRDefault="00CE1FBC" w:rsidP="00B83EAE">
            <w:r>
              <w:t>☐ 4 ☐ 3 ☐ 2 ☐ 1</w:t>
            </w:r>
          </w:p>
        </w:tc>
        <w:tc>
          <w:tcPr>
            <w:tcW w:w="2160" w:type="dxa"/>
          </w:tcPr>
          <w:p w14:paraId="0B5C8700" w14:textId="77777777" w:rsidR="00CE1FBC" w:rsidRDefault="00CE1FBC" w:rsidP="00B83EAE">
            <w:r>
              <w:t>☐ 4 ☐ 3 ☐ 2 ☐ 1</w:t>
            </w:r>
          </w:p>
        </w:tc>
      </w:tr>
      <w:tr w:rsidR="00CE1FBC" w14:paraId="0758E69B" w14:textId="77777777" w:rsidTr="00B83EAE">
        <w:tc>
          <w:tcPr>
            <w:tcW w:w="2160" w:type="dxa"/>
          </w:tcPr>
          <w:p w14:paraId="478D89BF" w14:textId="77777777" w:rsidR="00CE1FBC" w:rsidRDefault="00CE1FBC" w:rsidP="00B83EAE">
            <w:r>
              <w:t xml:space="preserve">**📝 </w:t>
            </w:r>
            <w:proofErr w:type="spellStart"/>
            <w:proofErr w:type="gramStart"/>
            <w:r>
              <w:t>Observacións</w:t>
            </w:r>
            <w:proofErr w:type="spellEnd"/>
            <w:r>
              <w:t>:*</w:t>
            </w:r>
            <w:proofErr w:type="gramEnd"/>
            <w:r>
              <w:t>*</w:t>
            </w:r>
          </w:p>
        </w:tc>
        <w:tc>
          <w:tcPr>
            <w:tcW w:w="6480" w:type="dxa"/>
            <w:gridSpan w:val="3"/>
          </w:tcPr>
          <w:p w14:paraId="1BEA5202" w14:textId="77777777" w:rsidR="00CE1FBC" w:rsidRDefault="00CE1FBC" w:rsidP="00B83EAE"/>
        </w:tc>
      </w:tr>
      <w:tr w:rsidR="00CE1FBC" w14:paraId="31CA64B0" w14:textId="77777777" w:rsidTr="00B83EAE">
        <w:tc>
          <w:tcPr>
            <w:tcW w:w="2160" w:type="dxa"/>
          </w:tcPr>
          <w:p w14:paraId="78936D8B" w14:textId="77777777" w:rsidR="00CE1FBC" w:rsidRPr="00CE1FBC" w:rsidRDefault="00CE1FBC" w:rsidP="00B83EAE">
            <w:pPr>
              <w:rPr>
                <w:lang w:val="es-ES"/>
              </w:rPr>
            </w:pPr>
          </w:p>
        </w:tc>
        <w:tc>
          <w:tcPr>
            <w:tcW w:w="2160" w:type="dxa"/>
          </w:tcPr>
          <w:p w14:paraId="4ADE7843" w14:textId="77777777" w:rsidR="00CE1FBC" w:rsidRDefault="00CE1FBC" w:rsidP="00B83EAE">
            <w:r>
              <w:t>☐ 4 ☐ 3 ☐ 2 ☐ 1</w:t>
            </w:r>
          </w:p>
        </w:tc>
        <w:tc>
          <w:tcPr>
            <w:tcW w:w="2160" w:type="dxa"/>
          </w:tcPr>
          <w:p w14:paraId="53B88B77" w14:textId="77777777" w:rsidR="00CE1FBC" w:rsidRDefault="00CE1FBC" w:rsidP="00B83EAE">
            <w:r>
              <w:t>☐ 4 ☐ 3 ☐ 2 ☐ 1</w:t>
            </w:r>
          </w:p>
        </w:tc>
        <w:tc>
          <w:tcPr>
            <w:tcW w:w="2160" w:type="dxa"/>
          </w:tcPr>
          <w:p w14:paraId="69CB2800" w14:textId="77777777" w:rsidR="00CE1FBC" w:rsidRDefault="00CE1FBC" w:rsidP="00B83EAE">
            <w:r>
              <w:t>☐ 4 ☐ 3 ☐ 2 ☐ 1</w:t>
            </w:r>
          </w:p>
        </w:tc>
      </w:tr>
      <w:tr w:rsidR="00CE1FBC" w14:paraId="211A0482" w14:textId="77777777" w:rsidTr="00B83EAE">
        <w:tc>
          <w:tcPr>
            <w:tcW w:w="2160" w:type="dxa"/>
          </w:tcPr>
          <w:p w14:paraId="3C8581DD" w14:textId="77777777" w:rsidR="00CE1FBC" w:rsidRDefault="00CE1FBC" w:rsidP="00B83EAE">
            <w:r>
              <w:t xml:space="preserve">**📝 </w:t>
            </w:r>
            <w:proofErr w:type="spellStart"/>
            <w:proofErr w:type="gramStart"/>
            <w:r>
              <w:t>Observacións</w:t>
            </w:r>
            <w:proofErr w:type="spellEnd"/>
            <w:r>
              <w:t>:*</w:t>
            </w:r>
            <w:proofErr w:type="gramEnd"/>
            <w:r>
              <w:t>*</w:t>
            </w:r>
          </w:p>
        </w:tc>
        <w:tc>
          <w:tcPr>
            <w:tcW w:w="6480" w:type="dxa"/>
            <w:gridSpan w:val="3"/>
          </w:tcPr>
          <w:p w14:paraId="68D3D187" w14:textId="77777777" w:rsidR="00CE1FBC" w:rsidRDefault="00CE1FBC" w:rsidP="00B83EAE"/>
        </w:tc>
      </w:tr>
      <w:tr w:rsidR="00CE1FBC" w14:paraId="2B6BB0D4" w14:textId="77777777" w:rsidTr="00B83EAE">
        <w:tc>
          <w:tcPr>
            <w:tcW w:w="2160" w:type="dxa"/>
          </w:tcPr>
          <w:p w14:paraId="7E2BA83E" w14:textId="77777777" w:rsidR="00CE1FBC" w:rsidRPr="00CE1FBC" w:rsidRDefault="00CE1FBC" w:rsidP="00B83EAE">
            <w:pPr>
              <w:rPr>
                <w:lang w:val="es-ES"/>
              </w:rPr>
            </w:pPr>
          </w:p>
        </w:tc>
        <w:tc>
          <w:tcPr>
            <w:tcW w:w="2160" w:type="dxa"/>
          </w:tcPr>
          <w:p w14:paraId="6BE25B7D" w14:textId="77777777" w:rsidR="00CE1FBC" w:rsidRDefault="00CE1FBC" w:rsidP="00B83EAE">
            <w:r>
              <w:t>☐ 4 ☐ 3 ☐ 2 ☐ 1</w:t>
            </w:r>
          </w:p>
        </w:tc>
        <w:tc>
          <w:tcPr>
            <w:tcW w:w="2160" w:type="dxa"/>
          </w:tcPr>
          <w:p w14:paraId="65DCCC1C" w14:textId="77777777" w:rsidR="00CE1FBC" w:rsidRDefault="00CE1FBC" w:rsidP="00B83EAE">
            <w:r>
              <w:t>☐ 4 ☐ 3 ☐ 2 ☐ 1</w:t>
            </w:r>
          </w:p>
        </w:tc>
        <w:tc>
          <w:tcPr>
            <w:tcW w:w="2160" w:type="dxa"/>
          </w:tcPr>
          <w:p w14:paraId="628F3832" w14:textId="77777777" w:rsidR="00CE1FBC" w:rsidRDefault="00CE1FBC" w:rsidP="00B83EAE">
            <w:r>
              <w:t>☐ 4 ☐ 3 ☐ 2 ☐ 1</w:t>
            </w:r>
          </w:p>
        </w:tc>
      </w:tr>
      <w:tr w:rsidR="00CE1FBC" w14:paraId="11E2E5DA" w14:textId="77777777" w:rsidTr="00B83EAE">
        <w:tc>
          <w:tcPr>
            <w:tcW w:w="2160" w:type="dxa"/>
          </w:tcPr>
          <w:p w14:paraId="5D6B869C" w14:textId="77777777" w:rsidR="00CE1FBC" w:rsidRDefault="00CE1FBC" w:rsidP="00B83EAE">
            <w:r>
              <w:t xml:space="preserve">**📝 </w:t>
            </w:r>
            <w:proofErr w:type="spellStart"/>
            <w:proofErr w:type="gramStart"/>
            <w:r>
              <w:t>Observacións</w:t>
            </w:r>
            <w:proofErr w:type="spellEnd"/>
            <w:r>
              <w:t>:*</w:t>
            </w:r>
            <w:proofErr w:type="gramEnd"/>
            <w:r>
              <w:t>*</w:t>
            </w:r>
          </w:p>
        </w:tc>
        <w:tc>
          <w:tcPr>
            <w:tcW w:w="6480" w:type="dxa"/>
            <w:gridSpan w:val="3"/>
          </w:tcPr>
          <w:p w14:paraId="01180776" w14:textId="77777777" w:rsidR="00CE1FBC" w:rsidRDefault="00CE1FBC" w:rsidP="00B83EAE"/>
        </w:tc>
      </w:tr>
      <w:tr w:rsidR="00CE1FBC" w14:paraId="660178F9" w14:textId="77777777" w:rsidTr="00B83EAE">
        <w:tc>
          <w:tcPr>
            <w:tcW w:w="2160" w:type="dxa"/>
          </w:tcPr>
          <w:p w14:paraId="4898A793" w14:textId="77777777" w:rsidR="00CE1FBC" w:rsidRPr="00CE1FBC" w:rsidRDefault="00CE1FBC" w:rsidP="00B83EAE">
            <w:pPr>
              <w:rPr>
                <w:lang w:val="es-ES"/>
              </w:rPr>
            </w:pPr>
          </w:p>
        </w:tc>
        <w:tc>
          <w:tcPr>
            <w:tcW w:w="2160" w:type="dxa"/>
          </w:tcPr>
          <w:p w14:paraId="23618D68" w14:textId="77777777" w:rsidR="00CE1FBC" w:rsidRDefault="00CE1FBC" w:rsidP="00B83EAE">
            <w:r>
              <w:t>☐ 4 ☐ 3 ☐ 2 ☐ 1</w:t>
            </w:r>
          </w:p>
        </w:tc>
        <w:tc>
          <w:tcPr>
            <w:tcW w:w="2160" w:type="dxa"/>
          </w:tcPr>
          <w:p w14:paraId="707A863A" w14:textId="77777777" w:rsidR="00CE1FBC" w:rsidRDefault="00CE1FBC" w:rsidP="00B83EAE">
            <w:r>
              <w:t>☐ 4 ☐ 3 ☐ 2 ☐ 1</w:t>
            </w:r>
          </w:p>
        </w:tc>
        <w:tc>
          <w:tcPr>
            <w:tcW w:w="2160" w:type="dxa"/>
          </w:tcPr>
          <w:p w14:paraId="277C48CC" w14:textId="77777777" w:rsidR="00CE1FBC" w:rsidRDefault="00CE1FBC" w:rsidP="00B83EAE">
            <w:r>
              <w:t>☐ 4 ☐ 3 ☐ 2 ☐ 1</w:t>
            </w:r>
          </w:p>
        </w:tc>
      </w:tr>
      <w:tr w:rsidR="00CE1FBC" w14:paraId="41C32E5A" w14:textId="77777777" w:rsidTr="00B83EAE">
        <w:tc>
          <w:tcPr>
            <w:tcW w:w="2160" w:type="dxa"/>
          </w:tcPr>
          <w:p w14:paraId="618AD181" w14:textId="77777777" w:rsidR="00CE1FBC" w:rsidRDefault="00CE1FBC" w:rsidP="00B83EAE">
            <w:r>
              <w:t xml:space="preserve">**📝 </w:t>
            </w:r>
            <w:proofErr w:type="spellStart"/>
            <w:proofErr w:type="gramStart"/>
            <w:r>
              <w:t>Observacións</w:t>
            </w:r>
            <w:proofErr w:type="spellEnd"/>
            <w:r>
              <w:t>:*</w:t>
            </w:r>
            <w:proofErr w:type="gramEnd"/>
            <w:r>
              <w:t>*</w:t>
            </w:r>
          </w:p>
        </w:tc>
        <w:tc>
          <w:tcPr>
            <w:tcW w:w="6480" w:type="dxa"/>
            <w:gridSpan w:val="3"/>
          </w:tcPr>
          <w:p w14:paraId="25943508" w14:textId="77777777" w:rsidR="00CE1FBC" w:rsidRDefault="00CE1FBC" w:rsidP="00B83EAE"/>
        </w:tc>
      </w:tr>
      <w:tr w:rsidR="00CE1FBC" w14:paraId="604284CF" w14:textId="77777777" w:rsidTr="00B83EAE">
        <w:tc>
          <w:tcPr>
            <w:tcW w:w="2160" w:type="dxa"/>
          </w:tcPr>
          <w:p w14:paraId="77D6003E" w14:textId="77777777" w:rsidR="00CE1FBC" w:rsidRPr="00CE1FBC" w:rsidRDefault="00CE1FBC" w:rsidP="00B83EAE">
            <w:pPr>
              <w:rPr>
                <w:lang w:val="es-ES"/>
              </w:rPr>
            </w:pPr>
          </w:p>
        </w:tc>
        <w:tc>
          <w:tcPr>
            <w:tcW w:w="2160" w:type="dxa"/>
          </w:tcPr>
          <w:p w14:paraId="67D44AA6" w14:textId="77777777" w:rsidR="00CE1FBC" w:rsidRDefault="00CE1FBC" w:rsidP="00B83EAE">
            <w:r>
              <w:t>☐ 4 ☐ 3 ☐ 2 ☐ 1</w:t>
            </w:r>
          </w:p>
        </w:tc>
        <w:tc>
          <w:tcPr>
            <w:tcW w:w="2160" w:type="dxa"/>
          </w:tcPr>
          <w:p w14:paraId="5640B385" w14:textId="77777777" w:rsidR="00CE1FBC" w:rsidRDefault="00CE1FBC" w:rsidP="00B83EAE">
            <w:r>
              <w:t>☐ 4 ☐ 3 ☐ 2 ☐ 1</w:t>
            </w:r>
          </w:p>
        </w:tc>
        <w:tc>
          <w:tcPr>
            <w:tcW w:w="2160" w:type="dxa"/>
          </w:tcPr>
          <w:p w14:paraId="0B33E0C4" w14:textId="77777777" w:rsidR="00CE1FBC" w:rsidRDefault="00CE1FBC" w:rsidP="00B83EAE">
            <w:r>
              <w:t>☐ 4 ☐ 3 ☐ 2 ☐ 1</w:t>
            </w:r>
          </w:p>
        </w:tc>
      </w:tr>
      <w:tr w:rsidR="00CE1FBC" w14:paraId="6C9F3A24" w14:textId="77777777" w:rsidTr="00B83EAE">
        <w:tc>
          <w:tcPr>
            <w:tcW w:w="2160" w:type="dxa"/>
          </w:tcPr>
          <w:p w14:paraId="72EDEF95" w14:textId="77777777" w:rsidR="00CE1FBC" w:rsidRDefault="00CE1FBC" w:rsidP="00B83EAE">
            <w:r>
              <w:t xml:space="preserve">**📝 </w:t>
            </w:r>
            <w:proofErr w:type="spellStart"/>
            <w:proofErr w:type="gramStart"/>
            <w:r>
              <w:t>Observacións</w:t>
            </w:r>
            <w:proofErr w:type="spellEnd"/>
            <w:r>
              <w:t>:*</w:t>
            </w:r>
            <w:proofErr w:type="gramEnd"/>
            <w:r>
              <w:t>*</w:t>
            </w:r>
          </w:p>
        </w:tc>
        <w:tc>
          <w:tcPr>
            <w:tcW w:w="6480" w:type="dxa"/>
            <w:gridSpan w:val="3"/>
          </w:tcPr>
          <w:p w14:paraId="2D0D2708" w14:textId="77777777" w:rsidR="00CE1FBC" w:rsidRDefault="00CE1FBC" w:rsidP="00B83EAE"/>
        </w:tc>
      </w:tr>
      <w:tr w:rsidR="00CE1FBC" w14:paraId="4FE5D23D" w14:textId="77777777" w:rsidTr="00B83EAE">
        <w:tc>
          <w:tcPr>
            <w:tcW w:w="2160" w:type="dxa"/>
          </w:tcPr>
          <w:p w14:paraId="338667EC" w14:textId="77777777" w:rsidR="00CE1FBC" w:rsidRPr="00CE1FBC" w:rsidRDefault="00CE1FBC" w:rsidP="00B83EAE">
            <w:pPr>
              <w:rPr>
                <w:lang w:val="es-ES"/>
              </w:rPr>
            </w:pPr>
          </w:p>
        </w:tc>
        <w:tc>
          <w:tcPr>
            <w:tcW w:w="2160" w:type="dxa"/>
          </w:tcPr>
          <w:p w14:paraId="464D917D" w14:textId="77777777" w:rsidR="00CE1FBC" w:rsidRDefault="00CE1FBC" w:rsidP="00B83EAE">
            <w:r>
              <w:t>☐ 4 ☐ 3 ☐ 2 ☐ 1</w:t>
            </w:r>
          </w:p>
        </w:tc>
        <w:tc>
          <w:tcPr>
            <w:tcW w:w="2160" w:type="dxa"/>
          </w:tcPr>
          <w:p w14:paraId="28D35090" w14:textId="77777777" w:rsidR="00CE1FBC" w:rsidRDefault="00CE1FBC" w:rsidP="00B83EAE">
            <w:r>
              <w:t>☐ 4 ☐ 3 ☐ 2 ☐ 1</w:t>
            </w:r>
          </w:p>
        </w:tc>
        <w:tc>
          <w:tcPr>
            <w:tcW w:w="2160" w:type="dxa"/>
          </w:tcPr>
          <w:p w14:paraId="4DC66A38" w14:textId="77777777" w:rsidR="00CE1FBC" w:rsidRDefault="00CE1FBC" w:rsidP="00B83EAE">
            <w:r>
              <w:t>☐ 4 ☐ 3 ☐ 2 ☐ 1</w:t>
            </w:r>
          </w:p>
        </w:tc>
      </w:tr>
      <w:tr w:rsidR="00CE1FBC" w14:paraId="19633563" w14:textId="77777777" w:rsidTr="00B83EAE">
        <w:tc>
          <w:tcPr>
            <w:tcW w:w="2160" w:type="dxa"/>
          </w:tcPr>
          <w:p w14:paraId="3EBF5D94" w14:textId="77777777" w:rsidR="00CE1FBC" w:rsidRDefault="00CE1FBC" w:rsidP="00B83EAE">
            <w:r>
              <w:t xml:space="preserve">**📝 </w:t>
            </w:r>
            <w:proofErr w:type="spellStart"/>
            <w:proofErr w:type="gramStart"/>
            <w:r>
              <w:t>Observacións</w:t>
            </w:r>
            <w:proofErr w:type="spellEnd"/>
            <w:r>
              <w:t>:*</w:t>
            </w:r>
            <w:proofErr w:type="gramEnd"/>
            <w:r>
              <w:t>*</w:t>
            </w:r>
          </w:p>
        </w:tc>
        <w:tc>
          <w:tcPr>
            <w:tcW w:w="6480" w:type="dxa"/>
            <w:gridSpan w:val="3"/>
          </w:tcPr>
          <w:p w14:paraId="4E75D46D" w14:textId="77777777" w:rsidR="00CE1FBC" w:rsidRDefault="00CE1FBC" w:rsidP="00B83EAE"/>
        </w:tc>
      </w:tr>
      <w:tr w:rsidR="00CE1FBC" w14:paraId="787B9F42" w14:textId="77777777" w:rsidTr="00B83EAE">
        <w:tc>
          <w:tcPr>
            <w:tcW w:w="2160" w:type="dxa"/>
          </w:tcPr>
          <w:p w14:paraId="0E03DE00" w14:textId="77777777" w:rsidR="00CE1FBC" w:rsidRPr="00CE1FBC" w:rsidRDefault="00CE1FBC" w:rsidP="00B83EAE">
            <w:pPr>
              <w:rPr>
                <w:lang w:val="es-ES"/>
              </w:rPr>
            </w:pPr>
          </w:p>
        </w:tc>
        <w:tc>
          <w:tcPr>
            <w:tcW w:w="2160" w:type="dxa"/>
          </w:tcPr>
          <w:p w14:paraId="456860F8" w14:textId="77777777" w:rsidR="00CE1FBC" w:rsidRDefault="00CE1FBC" w:rsidP="00B83EAE">
            <w:r>
              <w:t>☐ 4 ☐ 3 ☐ 2 ☐ 1</w:t>
            </w:r>
          </w:p>
        </w:tc>
        <w:tc>
          <w:tcPr>
            <w:tcW w:w="2160" w:type="dxa"/>
          </w:tcPr>
          <w:p w14:paraId="505CE20F" w14:textId="77777777" w:rsidR="00CE1FBC" w:rsidRDefault="00CE1FBC" w:rsidP="00B83EAE">
            <w:r>
              <w:t>☐ 4 ☐ 3 ☐ 2 ☐ 1</w:t>
            </w:r>
          </w:p>
        </w:tc>
        <w:tc>
          <w:tcPr>
            <w:tcW w:w="2160" w:type="dxa"/>
          </w:tcPr>
          <w:p w14:paraId="16593CBB" w14:textId="77777777" w:rsidR="00CE1FBC" w:rsidRDefault="00CE1FBC" w:rsidP="00B83EAE">
            <w:r>
              <w:t>☐ 4 ☐ 3 ☐ 2 ☐ 1</w:t>
            </w:r>
          </w:p>
        </w:tc>
      </w:tr>
      <w:tr w:rsidR="00CE1FBC" w14:paraId="0436D47B" w14:textId="77777777" w:rsidTr="00B83EAE">
        <w:tc>
          <w:tcPr>
            <w:tcW w:w="2160" w:type="dxa"/>
          </w:tcPr>
          <w:p w14:paraId="39999233" w14:textId="77777777" w:rsidR="00CE1FBC" w:rsidRDefault="00CE1FBC" w:rsidP="00B83EAE">
            <w:r>
              <w:t xml:space="preserve">**📝 </w:t>
            </w:r>
            <w:proofErr w:type="spellStart"/>
            <w:proofErr w:type="gramStart"/>
            <w:r>
              <w:t>Observacións</w:t>
            </w:r>
            <w:proofErr w:type="spellEnd"/>
            <w:r>
              <w:t>:*</w:t>
            </w:r>
            <w:proofErr w:type="gramEnd"/>
            <w:r>
              <w:t>*</w:t>
            </w:r>
          </w:p>
        </w:tc>
        <w:tc>
          <w:tcPr>
            <w:tcW w:w="6480" w:type="dxa"/>
            <w:gridSpan w:val="3"/>
          </w:tcPr>
          <w:p w14:paraId="538A85AB" w14:textId="77777777" w:rsidR="00CE1FBC" w:rsidRDefault="00CE1FBC" w:rsidP="00B83EAE"/>
        </w:tc>
      </w:tr>
      <w:tr w:rsidR="00CE1FBC" w14:paraId="5511B3DD" w14:textId="77777777" w:rsidTr="00B83EAE">
        <w:tc>
          <w:tcPr>
            <w:tcW w:w="2160" w:type="dxa"/>
          </w:tcPr>
          <w:p w14:paraId="4682209D" w14:textId="77777777" w:rsidR="00CE1FBC" w:rsidRPr="00CE1FBC" w:rsidRDefault="00CE1FBC" w:rsidP="00B83EAE">
            <w:pPr>
              <w:rPr>
                <w:lang w:val="es-ES"/>
              </w:rPr>
            </w:pPr>
          </w:p>
        </w:tc>
        <w:tc>
          <w:tcPr>
            <w:tcW w:w="2160" w:type="dxa"/>
          </w:tcPr>
          <w:p w14:paraId="092A0E24" w14:textId="77777777" w:rsidR="00CE1FBC" w:rsidRDefault="00CE1FBC" w:rsidP="00B83EAE">
            <w:r>
              <w:t>☐ 4 ☐ 3 ☐ 2 ☐ 1</w:t>
            </w:r>
          </w:p>
        </w:tc>
        <w:tc>
          <w:tcPr>
            <w:tcW w:w="2160" w:type="dxa"/>
          </w:tcPr>
          <w:p w14:paraId="2D6D2C28" w14:textId="77777777" w:rsidR="00CE1FBC" w:rsidRDefault="00CE1FBC" w:rsidP="00B83EAE">
            <w:r>
              <w:t>☐ 4 ☐ 3 ☐ 2 ☐ 1</w:t>
            </w:r>
          </w:p>
        </w:tc>
        <w:tc>
          <w:tcPr>
            <w:tcW w:w="2160" w:type="dxa"/>
          </w:tcPr>
          <w:p w14:paraId="5043D365" w14:textId="77777777" w:rsidR="00CE1FBC" w:rsidRDefault="00CE1FBC" w:rsidP="00B83EAE">
            <w:r>
              <w:t>☐ 4 ☐ 3 ☐ 2 ☐ 1</w:t>
            </w:r>
          </w:p>
        </w:tc>
      </w:tr>
      <w:tr w:rsidR="00CE1FBC" w14:paraId="3F5BF976" w14:textId="77777777" w:rsidTr="00B83EAE">
        <w:tc>
          <w:tcPr>
            <w:tcW w:w="2160" w:type="dxa"/>
          </w:tcPr>
          <w:p w14:paraId="232E0DE3" w14:textId="77777777" w:rsidR="00CE1FBC" w:rsidRDefault="00CE1FBC" w:rsidP="00B83EAE">
            <w:r>
              <w:t xml:space="preserve">**📝 </w:t>
            </w:r>
            <w:proofErr w:type="spellStart"/>
            <w:proofErr w:type="gramStart"/>
            <w:r>
              <w:t>Observacións</w:t>
            </w:r>
            <w:proofErr w:type="spellEnd"/>
            <w:r>
              <w:t>:*</w:t>
            </w:r>
            <w:proofErr w:type="gramEnd"/>
            <w:r>
              <w:t>*</w:t>
            </w:r>
          </w:p>
        </w:tc>
        <w:tc>
          <w:tcPr>
            <w:tcW w:w="6480" w:type="dxa"/>
            <w:gridSpan w:val="3"/>
          </w:tcPr>
          <w:p w14:paraId="38D786D2" w14:textId="77777777" w:rsidR="00CE1FBC" w:rsidRDefault="00CE1FBC" w:rsidP="00B83EAE"/>
        </w:tc>
      </w:tr>
      <w:tr w:rsidR="00CE1FBC" w14:paraId="61810D08" w14:textId="77777777" w:rsidTr="00B83EAE">
        <w:tc>
          <w:tcPr>
            <w:tcW w:w="2160" w:type="dxa"/>
          </w:tcPr>
          <w:p w14:paraId="467DEF2C" w14:textId="77777777" w:rsidR="00CE1FBC" w:rsidRPr="00CE1FBC" w:rsidRDefault="00CE1FBC" w:rsidP="00B83EAE">
            <w:pPr>
              <w:rPr>
                <w:lang w:val="es-ES"/>
              </w:rPr>
            </w:pPr>
          </w:p>
        </w:tc>
        <w:tc>
          <w:tcPr>
            <w:tcW w:w="2160" w:type="dxa"/>
          </w:tcPr>
          <w:p w14:paraId="684D3383" w14:textId="77777777" w:rsidR="00CE1FBC" w:rsidRDefault="00CE1FBC" w:rsidP="00B83EAE">
            <w:r>
              <w:t>☐ 4 ☐ 3 ☐ 2 ☐ 1</w:t>
            </w:r>
          </w:p>
        </w:tc>
        <w:tc>
          <w:tcPr>
            <w:tcW w:w="2160" w:type="dxa"/>
          </w:tcPr>
          <w:p w14:paraId="74BE2232" w14:textId="77777777" w:rsidR="00CE1FBC" w:rsidRDefault="00CE1FBC" w:rsidP="00B83EAE">
            <w:r>
              <w:t>☐ 4 ☐ 3 ☐ 2 ☐ 1</w:t>
            </w:r>
          </w:p>
        </w:tc>
        <w:tc>
          <w:tcPr>
            <w:tcW w:w="2160" w:type="dxa"/>
          </w:tcPr>
          <w:p w14:paraId="3D32D0CD" w14:textId="77777777" w:rsidR="00CE1FBC" w:rsidRDefault="00CE1FBC" w:rsidP="00B83EAE">
            <w:r>
              <w:t>☐ 4 ☐ 3 ☐ 2 ☐ 1</w:t>
            </w:r>
          </w:p>
        </w:tc>
      </w:tr>
      <w:tr w:rsidR="00CE1FBC" w14:paraId="7FC86D93" w14:textId="77777777" w:rsidTr="00B83EAE">
        <w:tc>
          <w:tcPr>
            <w:tcW w:w="2160" w:type="dxa"/>
          </w:tcPr>
          <w:p w14:paraId="2EDDCD77" w14:textId="77777777" w:rsidR="00CE1FBC" w:rsidRDefault="00CE1FBC" w:rsidP="00B83EAE">
            <w:r>
              <w:t xml:space="preserve">**📝 </w:t>
            </w:r>
            <w:proofErr w:type="spellStart"/>
            <w:proofErr w:type="gramStart"/>
            <w:r>
              <w:t>Observacións</w:t>
            </w:r>
            <w:proofErr w:type="spellEnd"/>
            <w:r>
              <w:t>:*</w:t>
            </w:r>
            <w:proofErr w:type="gramEnd"/>
            <w:r>
              <w:t>*</w:t>
            </w:r>
          </w:p>
        </w:tc>
        <w:tc>
          <w:tcPr>
            <w:tcW w:w="6480" w:type="dxa"/>
            <w:gridSpan w:val="3"/>
          </w:tcPr>
          <w:p w14:paraId="0E2014BE" w14:textId="77777777" w:rsidR="00CE1FBC" w:rsidRDefault="00CE1FBC" w:rsidP="00B83EAE"/>
        </w:tc>
      </w:tr>
      <w:tr w:rsidR="00CE1FBC" w14:paraId="4F423A5B" w14:textId="77777777" w:rsidTr="00B83EAE">
        <w:tc>
          <w:tcPr>
            <w:tcW w:w="2160" w:type="dxa"/>
          </w:tcPr>
          <w:p w14:paraId="47209537" w14:textId="77777777" w:rsidR="00CE1FBC" w:rsidRPr="00CE1FBC" w:rsidRDefault="00CE1FBC" w:rsidP="00B83EAE">
            <w:pPr>
              <w:rPr>
                <w:lang w:val="es-ES"/>
              </w:rPr>
            </w:pPr>
          </w:p>
        </w:tc>
        <w:tc>
          <w:tcPr>
            <w:tcW w:w="2160" w:type="dxa"/>
          </w:tcPr>
          <w:p w14:paraId="48093FB6" w14:textId="77777777" w:rsidR="00CE1FBC" w:rsidRDefault="00CE1FBC" w:rsidP="00B83EAE">
            <w:r>
              <w:t>☐ 4 ☐ 3 ☐ 2 ☐ 1</w:t>
            </w:r>
          </w:p>
        </w:tc>
        <w:tc>
          <w:tcPr>
            <w:tcW w:w="2160" w:type="dxa"/>
          </w:tcPr>
          <w:p w14:paraId="25DE1611" w14:textId="77777777" w:rsidR="00CE1FBC" w:rsidRDefault="00CE1FBC" w:rsidP="00B83EAE">
            <w:r>
              <w:t>☐ 4 ☐ 3 ☐ 2 ☐ 1</w:t>
            </w:r>
          </w:p>
        </w:tc>
        <w:tc>
          <w:tcPr>
            <w:tcW w:w="2160" w:type="dxa"/>
          </w:tcPr>
          <w:p w14:paraId="540141B2" w14:textId="77777777" w:rsidR="00CE1FBC" w:rsidRDefault="00CE1FBC" w:rsidP="00B83EAE">
            <w:r>
              <w:t>☐ 4 ☐ 3 ☐ 2 ☐ 1</w:t>
            </w:r>
          </w:p>
        </w:tc>
      </w:tr>
      <w:tr w:rsidR="00CE1FBC" w14:paraId="4B7342F7" w14:textId="77777777" w:rsidTr="00B83EAE">
        <w:tc>
          <w:tcPr>
            <w:tcW w:w="2160" w:type="dxa"/>
          </w:tcPr>
          <w:p w14:paraId="3AC59617" w14:textId="77777777" w:rsidR="00CE1FBC" w:rsidRDefault="00CE1FBC" w:rsidP="00B83EAE">
            <w:r>
              <w:t xml:space="preserve">**📝 </w:t>
            </w:r>
            <w:proofErr w:type="spellStart"/>
            <w:proofErr w:type="gramStart"/>
            <w:r>
              <w:t>Observacións</w:t>
            </w:r>
            <w:proofErr w:type="spellEnd"/>
            <w:r>
              <w:t>:*</w:t>
            </w:r>
            <w:proofErr w:type="gramEnd"/>
            <w:r>
              <w:t>*</w:t>
            </w:r>
          </w:p>
        </w:tc>
        <w:tc>
          <w:tcPr>
            <w:tcW w:w="6480" w:type="dxa"/>
            <w:gridSpan w:val="3"/>
          </w:tcPr>
          <w:p w14:paraId="491BD2D0" w14:textId="77777777" w:rsidR="00CE1FBC" w:rsidRDefault="00CE1FBC" w:rsidP="00B83EAE"/>
        </w:tc>
      </w:tr>
      <w:tr w:rsidR="00CE1FBC" w14:paraId="122478A3" w14:textId="77777777" w:rsidTr="00B83EAE">
        <w:tc>
          <w:tcPr>
            <w:tcW w:w="2160" w:type="dxa"/>
          </w:tcPr>
          <w:p w14:paraId="1FDCC98F" w14:textId="77777777" w:rsidR="00CE1FBC" w:rsidRPr="00CE1FBC" w:rsidRDefault="00CE1FBC" w:rsidP="00B83EAE">
            <w:pPr>
              <w:rPr>
                <w:lang w:val="es-ES"/>
              </w:rPr>
            </w:pPr>
          </w:p>
        </w:tc>
        <w:tc>
          <w:tcPr>
            <w:tcW w:w="2160" w:type="dxa"/>
          </w:tcPr>
          <w:p w14:paraId="742D45E4" w14:textId="77777777" w:rsidR="00CE1FBC" w:rsidRDefault="00CE1FBC" w:rsidP="00B83EAE">
            <w:r>
              <w:t>☐ 4 ☐ 3 ☐ 2 ☐ 1</w:t>
            </w:r>
          </w:p>
        </w:tc>
        <w:tc>
          <w:tcPr>
            <w:tcW w:w="2160" w:type="dxa"/>
          </w:tcPr>
          <w:p w14:paraId="07DF3EF5" w14:textId="77777777" w:rsidR="00CE1FBC" w:rsidRDefault="00CE1FBC" w:rsidP="00B83EAE">
            <w:r>
              <w:t>☐ 4 ☐ 3 ☐ 2 ☐ 1</w:t>
            </w:r>
          </w:p>
        </w:tc>
        <w:tc>
          <w:tcPr>
            <w:tcW w:w="2160" w:type="dxa"/>
          </w:tcPr>
          <w:p w14:paraId="1A7EEBB0" w14:textId="77777777" w:rsidR="00CE1FBC" w:rsidRDefault="00CE1FBC" w:rsidP="00B83EAE">
            <w:r>
              <w:t>☐ 4 ☐ 3 ☐ 2 ☐ 1</w:t>
            </w:r>
          </w:p>
        </w:tc>
      </w:tr>
      <w:tr w:rsidR="00CE1FBC" w14:paraId="01624881" w14:textId="77777777" w:rsidTr="00B83EAE">
        <w:tc>
          <w:tcPr>
            <w:tcW w:w="2160" w:type="dxa"/>
          </w:tcPr>
          <w:p w14:paraId="1C34B373" w14:textId="77777777" w:rsidR="00CE1FBC" w:rsidRDefault="00CE1FBC" w:rsidP="00B83EAE">
            <w:r>
              <w:t xml:space="preserve">**📝 </w:t>
            </w:r>
            <w:proofErr w:type="spellStart"/>
            <w:proofErr w:type="gramStart"/>
            <w:r>
              <w:t>Observacións</w:t>
            </w:r>
            <w:proofErr w:type="spellEnd"/>
            <w:r>
              <w:t>:*</w:t>
            </w:r>
            <w:proofErr w:type="gramEnd"/>
            <w:r>
              <w:t>*</w:t>
            </w:r>
          </w:p>
        </w:tc>
        <w:tc>
          <w:tcPr>
            <w:tcW w:w="6480" w:type="dxa"/>
            <w:gridSpan w:val="3"/>
          </w:tcPr>
          <w:p w14:paraId="2CD4F907" w14:textId="77777777" w:rsidR="00CE1FBC" w:rsidRDefault="00CE1FBC" w:rsidP="00B83EAE"/>
        </w:tc>
      </w:tr>
      <w:tr w:rsidR="00CE1FBC" w14:paraId="39B12890" w14:textId="77777777" w:rsidTr="00B83EAE">
        <w:tc>
          <w:tcPr>
            <w:tcW w:w="2160" w:type="dxa"/>
          </w:tcPr>
          <w:p w14:paraId="328430DD" w14:textId="77777777" w:rsidR="00CE1FBC" w:rsidRPr="00CE1FBC" w:rsidRDefault="00CE1FBC" w:rsidP="00B83EAE">
            <w:pPr>
              <w:rPr>
                <w:lang w:val="es-ES"/>
              </w:rPr>
            </w:pPr>
          </w:p>
        </w:tc>
        <w:tc>
          <w:tcPr>
            <w:tcW w:w="2160" w:type="dxa"/>
          </w:tcPr>
          <w:p w14:paraId="14536A60" w14:textId="77777777" w:rsidR="00CE1FBC" w:rsidRDefault="00CE1FBC" w:rsidP="00B83EAE">
            <w:r>
              <w:t>☐ 4 ☐ 3 ☐ 2 ☐ 1</w:t>
            </w:r>
          </w:p>
        </w:tc>
        <w:tc>
          <w:tcPr>
            <w:tcW w:w="2160" w:type="dxa"/>
          </w:tcPr>
          <w:p w14:paraId="5F24ACEB" w14:textId="77777777" w:rsidR="00CE1FBC" w:rsidRDefault="00CE1FBC" w:rsidP="00B83EAE">
            <w:r>
              <w:t>☐ 4 ☐ 3 ☐ 2 ☐ 1</w:t>
            </w:r>
          </w:p>
        </w:tc>
        <w:tc>
          <w:tcPr>
            <w:tcW w:w="2160" w:type="dxa"/>
          </w:tcPr>
          <w:p w14:paraId="1D0A92DF" w14:textId="77777777" w:rsidR="00CE1FBC" w:rsidRDefault="00CE1FBC" w:rsidP="00B83EAE">
            <w:r>
              <w:t>☐ 4 ☐ 3 ☐ 2 ☐ 1</w:t>
            </w:r>
          </w:p>
        </w:tc>
      </w:tr>
      <w:tr w:rsidR="00CE1FBC" w14:paraId="1C97FE3F" w14:textId="77777777" w:rsidTr="00B83EAE">
        <w:tc>
          <w:tcPr>
            <w:tcW w:w="2160" w:type="dxa"/>
          </w:tcPr>
          <w:p w14:paraId="5C6DF4F4" w14:textId="77777777" w:rsidR="00CE1FBC" w:rsidRDefault="00CE1FBC" w:rsidP="00B83EAE">
            <w:r>
              <w:t xml:space="preserve">**📝 </w:t>
            </w:r>
            <w:proofErr w:type="spellStart"/>
            <w:proofErr w:type="gramStart"/>
            <w:r>
              <w:t>Observacións</w:t>
            </w:r>
            <w:proofErr w:type="spellEnd"/>
            <w:r>
              <w:t>:*</w:t>
            </w:r>
            <w:proofErr w:type="gramEnd"/>
            <w:r>
              <w:t>*</w:t>
            </w:r>
          </w:p>
        </w:tc>
        <w:tc>
          <w:tcPr>
            <w:tcW w:w="6480" w:type="dxa"/>
            <w:gridSpan w:val="3"/>
          </w:tcPr>
          <w:p w14:paraId="015B09EA" w14:textId="77777777" w:rsidR="00CE1FBC" w:rsidRDefault="00CE1FBC" w:rsidP="00B83EAE"/>
        </w:tc>
      </w:tr>
      <w:tr w:rsidR="00CE1FBC" w14:paraId="39B14007" w14:textId="77777777" w:rsidTr="00B83EAE">
        <w:tc>
          <w:tcPr>
            <w:tcW w:w="2160" w:type="dxa"/>
          </w:tcPr>
          <w:p w14:paraId="0E017F1F" w14:textId="77777777" w:rsidR="00CE1FBC" w:rsidRPr="00CE1FBC" w:rsidRDefault="00CE1FBC" w:rsidP="00B83EAE">
            <w:pPr>
              <w:rPr>
                <w:lang w:val="es-ES"/>
              </w:rPr>
            </w:pPr>
          </w:p>
        </w:tc>
        <w:tc>
          <w:tcPr>
            <w:tcW w:w="2160" w:type="dxa"/>
          </w:tcPr>
          <w:p w14:paraId="6A768B22" w14:textId="77777777" w:rsidR="00CE1FBC" w:rsidRDefault="00CE1FBC" w:rsidP="00B83EAE">
            <w:r>
              <w:t>☐ 4 ☐ 3 ☐ 2 ☐ 1</w:t>
            </w:r>
          </w:p>
        </w:tc>
        <w:tc>
          <w:tcPr>
            <w:tcW w:w="2160" w:type="dxa"/>
          </w:tcPr>
          <w:p w14:paraId="60C488C1" w14:textId="77777777" w:rsidR="00CE1FBC" w:rsidRDefault="00CE1FBC" w:rsidP="00B83EAE">
            <w:r>
              <w:t>☐ 4 ☐ 3 ☐ 2 ☐ 1</w:t>
            </w:r>
          </w:p>
        </w:tc>
        <w:tc>
          <w:tcPr>
            <w:tcW w:w="2160" w:type="dxa"/>
          </w:tcPr>
          <w:p w14:paraId="6EBF3DC2" w14:textId="77777777" w:rsidR="00CE1FBC" w:rsidRDefault="00CE1FBC" w:rsidP="00B83EAE">
            <w:r>
              <w:t>☐ 4 ☐ 3 ☐ 2 ☐ 1</w:t>
            </w:r>
          </w:p>
        </w:tc>
      </w:tr>
      <w:tr w:rsidR="00CE1FBC" w14:paraId="733DEBA6" w14:textId="77777777" w:rsidTr="00B83EAE">
        <w:tc>
          <w:tcPr>
            <w:tcW w:w="2160" w:type="dxa"/>
          </w:tcPr>
          <w:p w14:paraId="5FF20C75" w14:textId="77777777" w:rsidR="00CE1FBC" w:rsidRDefault="00CE1FBC" w:rsidP="00B83EAE">
            <w:r>
              <w:t xml:space="preserve">**📝 </w:t>
            </w:r>
            <w:proofErr w:type="spellStart"/>
            <w:proofErr w:type="gramStart"/>
            <w:r>
              <w:t>Observacións</w:t>
            </w:r>
            <w:proofErr w:type="spellEnd"/>
            <w:r>
              <w:t>:*</w:t>
            </w:r>
            <w:proofErr w:type="gramEnd"/>
            <w:r>
              <w:t>*</w:t>
            </w:r>
          </w:p>
        </w:tc>
        <w:tc>
          <w:tcPr>
            <w:tcW w:w="6480" w:type="dxa"/>
            <w:gridSpan w:val="3"/>
          </w:tcPr>
          <w:p w14:paraId="63D4BC05" w14:textId="77777777" w:rsidR="00CE1FBC" w:rsidRDefault="00CE1FBC" w:rsidP="00B83EAE"/>
        </w:tc>
      </w:tr>
    </w:tbl>
    <w:p w14:paraId="1A53FD30" w14:textId="77777777" w:rsidR="00CE1FBC" w:rsidRDefault="00000000">
      <w:r>
        <w:br/>
      </w:r>
    </w:p>
    <w:p w14:paraId="2873676B" w14:textId="2986255C" w:rsidR="00FD1F32" w:rsidRDefault="00000000">
      <w:proofErr w:type="spellStart"/>
      <w:r>
        <w:lastRenderedPageBreak/>
        <w:t>Instrucións</w:t>
      </w:r>
      <w:proofErr w:type="spellEnd"/>
      <w:r>
        <w:t xml:space="preserve"> de </w:t>
      </w:r>
      <w:proofErr w:type="spellStart"/>
      <w:r>
        <w:t>uso</w:t>
      </w:r>
      <w:proofErr w:type="spellEnd"/>
      <w:r>
        <w:t>:</w:t>
      </w:r>
    </w:p>
    <w:p w14:paraId="6E533FD9" w14:textId="77777777" w:rsidR="00FD1F32" w:rsidRPr="00CE1FBC" w:rsidRDefault="00000000">
      <w:pPr>
        <w:rPr>
          <w:lang w:val="es-ES"/>
        </w:rPr>
      </w:pPr>
      <w:r w:rsidRPr="00CE1FBC">
        <w:rPr>
          <w:lang w:val="es-ES"/>
        </w:rPr>
        <w:t xml:space="preserve">- Escribir os </w:t>
      </w:r>
      <w:proofErr w:type="spellStart"/>
      <w:r w:rsidRPr="00CE1FBC">
        <w:rPr>
          <w:lang w:val="es-ES"/>
        </w:rPr>
        <w:t>nomes</w:t>
      </w:r>
      <w:proofErr w:type="spellEnd"/>
      <w:r w:rsidRPr="00CE1FBC">
        <w:rPr>
          <w:lang w:val="es-ES"/>
        </w:rPr>
        <w:t xml:space="preserve"> do alumnado </w:t>
      </w:r>
      <w:proofErr w:type="spellStart"/>
      <w:r w:rsidRPr="00CE1FBC">
        <w:rPr>
          <w:lang w:val="es-ES"/>
        </w:rPr>
        <w:t>na</w:t>
      </w:r>
      <w:proofErr w:type="spellEnd"/>
      <w:r w:rsidRPr="00CE1FBC">
        <w:rPr>
          <w:lang w:val="es-ES"/>
        </w:rPr>
        <w:t xml:space="preserve"> </w:t>
      </w:r>
      <w:proofErr w:type="spellStart"/>
      <w:r w:rsidRPr="00CE1FBC">
        <w:rPr>
          <w:lang w:val="es-ES"/>
        </w:rPr>
        <w:t>primeira</w:t>
      </w:r>
      <w:proofErr w:type="spellEnd"/>
      <w:r w:rsidRPr="00CE1FBC">
        <w:rPr>
          <w:lang w:val="es-ES"/>
        </w:rPr>
        <w:t xml:space="preserve"> columna.</w:t>
      </w:r>
    </w:p>
    <w:p w14:paraId="0AC548B8" w14:textId="77777777" w:rsidR="00FD1F32" w:rsidRPr="00CE1FBC" w:rsidRDefault="00000000">
      <w:pPr>
        <w:rPr>
          <w:lang w:val="es-ES"/>
        </w:rPr>
      </w:pPr>
      <w:r w:rsidRPr="00CE1FBC">
        <w:rPr>
          <w:lang w:val="es-ES"/>
        </w:rPr>
        <w:t xml:space="preserve">- Marcar </w:t>
      </w:r>
      <w:proofErr w:type="spellStart"/>
      <w:r w:rsidRPr="00CE1FBC">
        <w:rPr>
          <w:lang w:val="es-ES"/>
        </w:rPr>
        <w:t>cunha</w:t>
      </w:r>
      <w:proofErr w:type="spellEnd"/>
      <w:r w:rsidRPr="00CE1FBC">
        <w:rPr>
          <w:lang w:val="es-ES"/>
        </w:rPr>
        <w:t xml:space="preserve"> 'X' a puntuación </w:t>
      </w:r>
      <w:proofErr w:type="spellStart"/>
      <w:r w:rsidRPr="00CE1FBC">
        <w:rPr>
          <w:lang w:val="es-ES"/>
        </w:rPr>
        <w:t>correspondente</w:t>
      </w:r>
      <w:proofErr w:type="spellEnd"/>
      <w:r w:rsidRPr="00CE1FBC">
        <w:rPr>
          <w:lang w:val="es-ES"/>
        </w:rPr>
        <w:t xml:space="preserve"> para cada alumno en cada criterio.</w:t>
      </w:r>
    </w:p>
    <w:p w14:paraId="4D836913" w14:textId="77777777" w:rsidR="00FD1F32" w:rsidRPr="00CE1FBC" w:rsidRDefault="00000000">
      <w:pPr>
        <w:rPr>
          <w:lang w:val="es-ES"/>
        </w:rPr>
      </w:pPr>
      <w:r w:rsidRPr="00CE1FBC">
        <w:rPr>
          <w:lang w:val="es-ES"/>
        </w:rPr>
        <w:t xml:space="preserve">- No </w:t>
      </w:r>
      <w:proofErr w:type="spellStart"/>
      <w:r w:rsidRPr="00CE1FBC">
        <w:rPr>
          <w:lang w:val="es-ES"/>
        </w:rPr>
        <w:t>espazo</w:t>
      </w:r>
      <w:proofErr w:type="spellEnd"/>
      <w:r w:rsidRPr="00CE1FBC">
        <w:rPr>
          <w:lang w:val="es-ES"/>
        </w:rPr>
        <w:t xml:space="preserve"> de '</w:t>
      </w:r>
      <w:proofErr w:type="spellStart"/>
      <w:r w:rsidRPr="00CE1FBC">
        <w:rPr>
          <w:lang w:val="es-ES"/>
        </w:rPr>
        <w:t>Observacións</w:t>
      </w:r>
      <w:proofErr w:type="spellEnd"/>
      <w:r w:rsidRPr="00CE1FBC">
        <w:rPr>
          <w:lang w:val="es-ES"/>
        </w:rPr>
        <w:t xml:space="preserve">', escribir notas relevantes sobre os erros </w:t>
      </w:r>
      <w:proofErr w:type="spellStart"/>
      <w:r w:rsidRPr="00CE1FBC">
        <w:rPr>
          <w:lang w:val="es-ES"/>
        </w:rPr>
        <w:t>ou</w:t>
      </w:r>
      <w:proofErr w:type="spellEnd"/>
      <w:r w:rsidRPr="00CE1FBC">
        <w:rPr>
          <w:lang w:val="es-ES"/>
        </w:rPr>
        <w:t xml:space="preserve"> </w:t>
      </w:r>
      <w:proofErr w:type="spellStart"/>
      <w:r w:rsidRPr="00CE1FBC">
        <w:rPr>
          <w:lang w:val="es-ES"/>
        </w:rPr>
        <w:t>acertos</w:t>
      </w:r>
      <w:proofErr w:type="spellEnd"/>
      <w:r w:rsidRPr="00CE1FBC">
        <w:rPr>
          <w:lang w:val="es-ES"/>
        </w:rPr>
        <w:t xml:space="preserve"> </w:t>
      </w:r>
      <w:proofErr w:type="spellStart"/>
      <w:r w:rsidRPr="00CE1FBC">
        <w:rPr>
          <w:lang w:val="es-ES"/>
        </w:rPr>
        <w:t>na</w:t>
      </w:r>
      <w:proofErr w:type="spellEnd"/>
      <w:r w:rsidRPr="00CE1FBC">
        <w:rPr>
          <w:lang w:val="es-ES"/>
        </w:rPr>
        <w:t xml:space="preserve"> proba escrita.</w:t>
      </w:r>
    </w:p>
    <w:p w14:paraId="4562DA84" w14:textId="77777777" w:rsidR="00FD1F32" w:rsidRPr="00CE1FBC" w:rsidRDefault="00000000">
      <w:pPr>
        <w:rPr>
          <w:lang w:val="es-ES"/>
        </w:rPr>
      </w:pPr>
      <w:r w:rsidRPr="00CE1FBC">
        <w:rPr>
          <w:lang w:val="es-ES"/>
        </w:rPr>
        <w:t xml:space="preserve">- Utilizar esta lista para </w:t>
      </w:r>
      <w:proofErr w:type="spellStart"/>
      <w:r w:rsidRPr="00CE1FBC">
        <w:rPr>
          <w:lang w:val="es-ES"/>
        </w:rPr>
        <w:t>obter</w:t>
      </w:r>
      <w:proofErr w:type="spellEnd"/>
      <w:r w:rsidRPr="00CE1FBC">
        <w:rPr>
          <w:lang w:val="es-ES"/>
        </w:rPr>
        <w:t xml:space="preserve"> </w:t>
      </w:r>
      <w:proofErr w:type="spellStart"/>
      <w:r w:rsidRPr="00CE1FBC">
        <w:rPr>
          <w:lang w:val="es-ES"/>
        </w:rPr>
        <w:t>unha</w:t>
      </w:r>
      <w:proofErr w:type="spellEnd"/>
      <w:r w:rsidRPr="00CE1FBC">
        <w:rPr>
          <w:lang w:val="es-ES"/>
        </w:rPr>
        <w:t xml:space="preserve"> visión global rápida do grupo sen ter que completar rúbricas </w:t>
      </w:r>
      <w:proofErr w:type="spellStart"/>
      <w:r w:rsidRPr="00CE1FBC">
        <w:rPr>
          <w:lang w:val="es-ES"/>
        </w:rPr>
        <w:t>individuais</w:t>
      </w:r>
      <w:proofErr w:type="spellEnd"/>
      <w:r w:rsidRPr="00CE1FBC">
        <w:rPr>
          <w:lang w:val="es-ES"/>
        </w:rPr>
        <w:t xml:space="preserve"> para cada </w:t>
      </w:r>
      <w:proofErr w:type="spellStart"/>
      <w:r w:rsidRPr="00CE1FBC">
        <w:rPr>
          <w:lang w:val="es-ES"/>
        </w:rPr>
        <w:t>estudante</w:t>
      </w:r>
      <w:proofErr w:type="spellEnd"/>
      <w:r w:rsidRPr="00CE1FBC">
        <w:rPr>
          <w:lang w:val="es-ES"/>
        </w:rPr>
        <w:t>.</w:t>
      </w:r>
    </w:p>
    <w:sectPr w:rsidR="00FD1F32" w:rsidRPr="00CE1FB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29504491">
    <w:abstractNumId w:val="8"/>
  </w:num>
  <w:num w:numId="2" w16cid:durableId="146556871">
    <w:abstractNumId w:val="6"/>
  </w:num>
  <w:num w:numId="3" w16cid:durableId="1256593871">
    <w:abstractNumId w:val="5"/>
  </w:num>
  <w:num w:numId="4" w16cid:durableId="1440486857">
    <w:abstractNumId w:val="4"/>
  </w:num>
  <w:num w:numId="5" w16cid:durableId="695890933">
    <w:abstractNumId w:val="7"/>
  </w:num>
  <w:num w:numId="6" w16cid:durableId="770586638">
    <w:abstractNumId w:val="3"/>
  </w:num>
  <w:num w:numId="7" w16cid:durableId="630288738">
    <w:abstractNumId w:val="2"/>
  </w:num>
  <w:num w:numId="8" w16cid:durableId="34623241">
    <w:abstractNumId w:val="1"/>
  </w:num>
  <w:num w:numId="9" w16cid:durableId="11237700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624167"/>
    <w:rsid w:val="00AA1D8D"/>
    <w:rsid w:val="00B47730"/>
    <w:rsid w:val="00CB0664"/>
    <w:rsid w:val="00CE1FBC"/>
    <w:rsid w:val="00FC693F"/>
    <w:rsid w:val="00FD1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4979F7"/>
  <w14:defaultImageDpi w14:val="300"/>
  <w15:docId w15:val="{233A4CC3-2B3C-4643-8A27-89F30B99E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Textoennegrita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397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2659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Noé Rañón</cp:lastModifiedBy>
  <cp:revision>2</cp:revision>
  <dcterms:created xsi:type="dcterms:W3CDTF">2025-03-10T12:55:00Z</dcterms:created>
  <dcterms:modified xsi:type="dcterms:W3CDTF">2025-03-10T12:55:00Z</dcterms:modified>
  <cp:category/>
</cp:coreProperties>
</file>